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enraster"/>
        <w:tblW w:w="11340" w:type="dxa"/>
        <w:tblLook w:val="04A0" w:firstRow="1" w:lastRow="0" w:firstColumn="1" w:lastColumn="0" w:noHBand="0" w:noVBand="1"/>
      </w:tblPr>
      <w:tblGrid>
        <w:gridCol w:w="3005"/>
        <w:gridCol w:w="8335"/>
      </w:tblGrid>
      <w:tr w:rsidR="00757A17" w:rsidRPr="00712B9E" w14:paraId="49BE0265" w14:textId="77777777" w:rsidTr="00757A17">
        <w:tc>
          <w:tcPr>
            <w:tcW w:w="3005" w:type="dxa"/>
          </w:tcPr>
          <w:p w14:paraId="2EFE7876" w14:textId="77777777" w:rsidR="00757A17" w:rsidRPr="00712B9E" w:rsidRDefault="00757A17">
            <w:pPr>
              <w:spacing w:line="240" w:lineRule="auto"/>
              <w:rPr>
                <w:b/>
                <w:sz w:val="24"/>
                <w:szCs w:val="24"/>
              </w:rPr>
            </w:pPr>
            <w:r w:rsidRPr="00712B9E">
              <w:rPr>
                <w:b/>
                <w:sz w:val="24"/>
                <w:szCs w:val="24"/>
              </w:rPr>
              <w:t>Dienstleistungsvertrag</w:t>
            </w:r>
          </w:p>
        </w:tc>
        <w:tc>
          <w:tcPr>
            <w:tcW w:w="8335" w:type="dxa"/>
          </w:tcPr>
          <w:p w14:paraId="73602024" w14:textId="77777777" w:rsidR="00757A17" w:rsidRPr="00712B9E" w:rsidRDefault="00757A17">
            <w:pPr>
              <w:spacing w:line="240" w:lineRule="auto"/>
            </w:pPr>
          </w:p>
        </w:tc>
      </w:tr>
      <w:tr w:rsidR="00757A17" w:rsidRPr="00712B9E" w14:paraId="5BCB2509" w14:textId="77777777" w:rsidTr="00757A17">
        <w:tc>
          <w:tcPr>
            <w:tcW w:w="3005" w:type="dxa"/>
          </w:tcPr>
          <w:p w14:paraId="196EC1EC" w14:textId="77777777" w:rsidR="00757A17" w:rsidRPr="00712B9E" w:rsidRDefault="00757A17">
            <w:pPr>
              <w:spacing w:line="240" w:lineRule="auto"/>
            </w:pPr>
          </w:p>
        </w:tc>
        <w:tc>
          <w:tcPr>
            <w:tcW w:w="8335" w:type="dxa"/>
          </w:tcPr>
          <w:p w14:paraId="49123D6C" w14:textId="77777777" w:rsidR="00757A17" w:rsidRPr="00712B9E" w:rsidRDefault="00757A17">
            <w:pPr>
              <w:spacing w:line="240" w:lineRule="auto"/>
            </w:pPr>
          </w:p>
        </w:tc>
      </w:tr>
      <w:tr w:rsidR="00757A17" w:rsidRPr="00712B9E" w14:paraId="4C0E8AB1" w14:textId="77777777" w:rsidTr="00757A17">
        <w:tc>
          <w:tcPr>
            <w:tcW w:w="3005" w:type="dxa"/>
          </w:tcPr>
          <w:p w14:paraId="1B58AB14" w14:textId="77777777" w:rsidR="00757A17" w:rsidRPr="00712B9E" w:rsidRDefault="00757A17">
            <w:pPr>
              <w:spacing w:line="240" w:lineRule="auto"/>
              <w:rPr>
                <w:b/>
              </w:rPr>
            </w:pPr>
            <w:r w:rsidRPr="00712B9E">
              <w:rPr>
                <w:b/>
              </w:rPr>
              <w:t>Vertragsinformation</w:t>
            </w:r>
          </w:p>
        </w:tc>
        <w:tc>
          <w:tcPr>
            <w:tcW w:w="8335" w:type="dxa"/>
          </w:tcPr>
          <w:p w14:paraId="33A7EBD1" w14:textId="77777777" w:rsidR="00757A17" w:rsidRPr="00712B9E" w:rsidRDefault="00757A17">
            <w:pPr>
              <w:spacing w:line="240" w:lineRule="auto"/>
            </w:pPr>
          </w:p>
        </w:tc>
      </w:tr>
      <w:tr w:rsidR="00757A17" w:rsidRPr="00712B9E" w14:paraId="3B1EC13A" w14:textId="77777777" w:rsidTr="00757A17">
        <w:tc>
          <w:tcPr>
            <w:tcW w:w="3005" w:type="dxa"/>
          </w:tcPr>
          <w:p w14:paraId="64EB7301" w14:textId="77777777" w:rsidR="00757A17" w:rsidRPr="00712B9E" w:rsidRDefault="00757A17" w:rsidP="00D717B3">
            <w:r w:rsidRPr="00712B9E">
              <w:t>Projekt-</w:t>
            </w:r>
            <w:proofErr w:type="spellStart"/>
            <w:r w:rsidRPr="00712B9E">
              <w:t>Nr</w:t>
            </w:r>
            <w:proofErr w:type="spellEnd"/>
            <w:r w:rsidRPr="00712B9E">
              <w:t>:</w:t>
            </w:r>
          </w:p>
        </w:tc>
        <w:tc>
          <w:tcPr>
            <w:tcW w:w="8335" w:type="dxa"/>
          </w:tcPr>
          <w:p w14:paraId="37A7CAE0" w14:textId="77777777" w:rsidR="00757A17" w:rsidRPr="00712B9E" w:rsidRDefault="00757A17" w:rsidP="00D717B3">
            <w:r w:rsidRPr="00712B9E">
              <w:t>-</w:t>
            </w:r>
          </w:p>
        </w:tc>
      </w:tr>
      <w:tr w:rsidR="00757A17" w:rsidRPr="00712B9E" w14:paraId="36BD153C" w14:textId="77777777" w:rsidTr="00757A17">
        <w:tc>
          <w:tcPr>
            <w:tcW w:w="3005" w:type="dxa"/>
          </w:tcPr>
          <w:p w14:paraId="25E79D59" w14:textId="77777777" w:rsidR="00757A17" w:rsidRPr="00712B9E" w:rsidRDefault="00757A17" w:rsidP="00D717B3">
            <w:r w:rsidRPr="00712B9E">
              <w:t>Objekt:</w:t>
            </w:r>
          </w:p>
        </w:tc>
        <w:tc>
          <w:tcPr>
            <w:tcW w:w="8335" w:type="dxa"/>
          </w:tcPr>
          <w:p w14:paraId="418C198D" w14:textId="0124A4B9" w:rsidR="00757A17" w:rsidRPr="00712B9E" w:rsidRDefault="00FE02BC" w:rsidP="00757A17">
            <w:r w:rsidRPr="00712B9E">
              <w:rPr>
                <w:rFonts w:eastAsia="Times New Roman"/>
              </w:rPr>
              <w:t>Universität Zürich, Gebäudeautomation</w:t>
            </w:r>
            <w:r w:rsidR="00F13D71" w:rsidRPr="00712B9E">
              <w:rPr>
                <w:rFonts w:eastAsia="Times New Roman"/>
              </w:rPr>
              <w:t>, Ersatz Automationsstationen</w:t>
            </w:r>
          </w:p>
        </w:tc>
      </w:tr>
      <w:tr w:rsidR="00757A17" w:rsidRPr="00712B9E" w14:paraId="7D2CA9E6" w14:textId="77777777" w:rsidTr="00757A17">
        <w:tc>
          <w:tcPr>
            <w:tcW w:w="3005" w:type="dxa"/>
          </w:tcPr>
          <w:p w14:paraId="0EE45E90" w14:textId="77777777" w:rsidR="00757A17" w:rsidRPr="00712B9E" w:rsidRDefault="00757A17" w:rsidP="00D717B3">
            <w:r w:rsidRPr="00712B9E">
              <w:t xml:space="preserve">Leistung:  </w:t>
            </w:r>
          </w:p>
        </w:tc>
        <w:tc>
          <w:tcPr>
            <w:tcW w:w="8335" w:type="dxa"/>
          </w:tcPr>
          <w:p w14:paraId="6A0C83E4" w14:textId="2755938D" w:rsidR="00757A17" w:rsidRPr="00712B9E" w:rsidRDefault="00FE02BC" w:rsidP="00757A17">
            <w:r w:rsidRPr="00712B9E">
              <w:t xml:space="preserve">BKP </w:t>
            </w:r>
            <w:r w:rsidR="00AA4BC4" w:rsidRPr="00712B9E">
              <w:t>2</w:t>
            </w:r>
            <w:r w:rsidR="00E54562" w:rsidRPr="00712B9E">
              <w:t>9</w:t>
            </w:r>
            <w:r w:rsidR="004F7205">
              <w:t>7</w:t>
            </w:r>
            <w:r w:rsidR="00E54562" w:rsidRPr="00712B9E">
              <w:t>,</w:t>
            </w:r>
            <w:r w:rsidR="00AA4BC4" w:rsidRPr="00712B9E">
              <w:t xml:space="preserve"> </w:t>
            </w:r>
            <w:r w:rsidR="004F7205">
              <w:t>Generalplaner</w:t>
            </w:r>
            <w:r w:rsidR="00757A17" w:rsidRPr="00712B9E">
              <w:t xml:space="preserve"> </w:t>
            </w:r>
          </w:p>
        </w:tc>
      </w:tr>
      <w:tr w:rsidR="00757A17" w:rsidRPr="00712B9E" w14:paraId="663E6477" w14:textId="77777777" w:rsidTr="00757A17">
        <w:tc>
          <w:tcPr>
            <w:tcW w:w="3005" w:type="dxa"/>
          </w:tcPr>
          <w:p w14:paraId="357EE839" w14:textId="77777777" w:rsidR="00757A17" w:rsidRPr="00712B9E" w:rsidRDefault="00757A17" w:rsidP="00D717B3">
            <w:r w:rsidRPr="00712B9E">
              <w:t xml:space="preserve">Buchungskreis:  </w:t>
            </w:r>
          </w:p>
        </w:tc>
        <w:tc>
          <w:tcPr>
            <w:tcW w:w="8335" w:type="dxa"/>
          </w:tcPr>
          <w:p w14:paraId="609F9C5C" w14:textId="77777777" w:rsidR="00757A17" w:rsidRPr="00712B9E" w:rsidRDefault="00757A17" w:rsidP="00D717B3">
            <w:r w:rsidRPr="00712B9E">
              <w:t>-</w:t>
            </w:r>
          </w:p>
        </w:tc>
      </w:tr>
      <w:tr w:rsidR="00757A17" w:rsidRPr="00712B9E" w14:paraId="20E6C94C" w14:textId="77777777" w:rsidTr="00757A17">
        <w:tc>
          <w:tcPr>
            <w:tcW w:w="3005" w:type="dxa"/>
          </w:tcPr>
          <w:p w14:paraId="02A10A6B" w14:textId="77777777" w:rsidR="00757A17" w:rsidRPr="00712B9E" w:rsidRDefault="00757A17" w:rsidP="00D717B3">
            <w:r w:rsidRPr="00712B9E">
              <w:t xml:space="preserve">PS-Kontierung:  </w:t>
            </w:r>
          </w:p>
        </w:tc>
        <w:tc>
          <w:tcPr>
            <w:tcW w:w="8335" w:type="dxa"/>
          </w:tcPr>
          <w:p w14:paraId="77194E89" w14:textId="77777777" w:rsidR="00757A17" w:rsidRPr="00712B9E" w:rsidRDefault="00757A17" w:rsidP="00D717B3"/>
        </w:tc>
      </w:tr>
      <w:tr w:rsidR="00757A17" w:rsidRPr="00712B9E" w14:paraId="287F9DEF" w14:textId="77777777" w:rsidTr="00757A17">
        <w:tc>
          <w:tcPr>
            <w:tcW w:w="3005" w:type="dxa"/>
          </w:tcPr>
          <w:p w14:paraId="50C525D3" w14:textId="77777777" w:rsidR="00757A17" w:rsidRPr="00712B9E" w:rsidRDefault="00757A17" w:rsidP="00D717B3">
            <w:r w:rsidRPr="00712B9E">
              <w:t xml:space="preserve">Interne Vergabe-Nr.:  </w:t>
            </w:r>
          </w:p>
        </w:tc>
        <w:tc>
          <w:tcPr>
            <w:tcW w:w="8335" w:type="dxa"/>
          </w:tcPr>
          <w:p w14:paraId="3648F8DA" w14:textId="77777777" w:rsidR="00757A17" w:rsidRPr="00712B9E" w:rsidRDefault="00757A17" w:rsidP="00D717B3">
            <w:r w:rsidRPr="00712B9E">
              <w:t>-</w:t>
            </w:r>
          </w:p>
        </w:tc>
      </w:tr>
      <w:tr w:rsidR="00757A17" w:rsidRPr="00712B9E" w14:paraId="55591735" w14:textId="77777777" w:rsidTr="00757A17">
        <w:tc>
          <w:tcPr>
            <w:tcW w:w="3005" w:type="dxa"/>
          </w:tcPr>
          <w:p w14:paraId="42DAB264" w14:textId="77777777" w:rsidR="00757A17" w:rsidRPr="00712B9E" w:rsidRDefault="00757A17" w:rsidP="00D717B3">
            <w:r w:rsidRPr="00712B9E">
              <w:t xml:space="preserve">Referenz UZH:  </w:t>
            </w:r>
          </w:p>
        </w:tc>
        <w:tc>
          <w:tcPr>
            <w:tcW w:w="8335" w:type="dxa"/>
          </w:tcPr>
          <w:p w14:paraId="5AFA74A0" w14:textId="77777777" w:rsidR="00757A17" w:rsidRPr="00712B9E" w:rsidRDefault="00757A17" w:rsidP="00D717B3">
            <w:r w:rsidRPr="00712B9E">
              <w:t>philipp.glatt@uzh.ch</w:t>
            </w:r>
          </w:p>
        </w:tc>
      </w:tr>
    </w:tbl>
    <w:p w14:paraId="55DC3A79" w14:textId="77777777" w:rsidR="00757A17" w:rsidRPr="00712B9E" w:rsidRDefault="00757A17">
      <w:pPr>
        <w:spacing w:line="240" w:lineRule="auto"/>
      </w:pPr>
    </w:p>
    <w:tbl>
      <w:tblPr>
        <w:tblStyle w:val="Tabellenraster"/>
        <w:tblW w:w="11340" w:type="dxa"/>
        <w:tblLook w:val="04A0" w:firstRow="1" w:lastRow="0" w:firstColumn="1" w:lastColumn="0" w:noHBand="0" w:noVBand="1"/>
      </w:tblPr>
      <w:tblGrid>
        <w:gridCol w:w="4395"/>
        <w:gridCol w:w="6945"/>
      </w:tblGrid>
      <w:tr w:rsidR="00757A17" w:rsidRPr="00712B9E" w14:paraId="0819F14D" w14:textId="77777777" w:rsidTr="002A2D58">
        <w:tc>
          <w:tcPr>
            <w:tcW w:w="4395" w:type="dxa"/>
          </w:tcPr>
          <w:p w14:paraId="7CBC1536" w14:textId="77777777" w:rsidR="00757A17" w:rsidRPr="00712B9E" w:rsidRDefault="00757A17" w:rsidP="002E1E09">
            <w:pPr>
              <w:spacing w:line="240" w:lineRule="auto"/>
              <w:rPr>
                <w:b/>
              </w:rPr>
            </w:pPr>
            <w:r w:rsidRPr="00712B9E">
              <w:rPr>
                <w:b/>
              </w:rPr>
              <w:t xml:space="preserve">Total Vergütung gemäss Ziffer </w:t>
            </w:r>
            <w:r w:rsidR="002E1E09" w:rsidRPr="00712B9E">
              <w:rPr>
                <w:b/>
              </w:rPr>
              <w:t>5</w:t>
            </w:r>
          </w:p>
        </w:tc>
        <w:tc>
          <w:tcPr>
            <w:tcW w:w="6945" w:type="dxa"/>
          </w:tcPr>
          <w:p w14:paraId="5686AFFA" w14:textId="77777777" w:rsidR="00757A17" w:rsidRPr="00712B9E" w:rsidRDefault="00757A17" w:rsidP="00757A17">
            <w:pPr>
              <w:spacing w:line="240" w:lineRule="auto"/>
            </w:pPr>
            <w:r w:rsidRPr="00712B9E">
              <w:t xml:space="preserve">CHF ___________ </w:t>
            </w:r>
            <w:r w:rsidRPr="00712B9E">
              <w:br/>
              <w:t>(exkl. MWST)</w:t>
            </w:r>
          </w:p>
        </w:tc>
      </w:tr>
      <w:tr w:rsidR="00757A17" w:rsidRPr="00712B9E" w14:paraId="2116BACE" w14:textId="77777777" w:rsidTr="002A2D58">
        <w:tc>
          <w:tcPr>
            <w:tcW w:w="4395" w:type="dxa"/>
          </w:tcPr>
          <w:p w14:paraId="664AC487" w14:textId="77777777" w:rsidR="00757A17" w:rsidRPr="00712B9E" w:rsidRDefault="00757A17">
            <w:pPr>
              <w:spacing w:line="240" w:lineRule="auto"/>
            </w:pPr>
          </w:p>
        </w:tc>
        <w:tc>
          <w:tcPr>
            <w:tcW w:w="6945" w:type="dxa"/>
          </w:tcPr>
          <w:p w14:paraId="5D6259AA" w14:textId="77777777" w:rsidR="00757A17" w:rsidRPr="00712B9E" w:rsidRDefault="00757A17" w:rsidP="002E1E09">
            <w:pPr>
              <w:spacing w:line="240" w:lineRule="auto"/>
            </w:pPr>
            <w:r w:rsidRPr="00712B9E">
              <w:t xml:space="preserve">CHF ___________ </w:t>
            </w:r>
            <w:r w:rsidRPr="00712B9E">
              <w:br/>
              <w:t>(</w:t>
            </w:r>
            <w:r w:rsidR="002E1E09" w:rsidRPr="00712B9E">
              <w:t>inkl.</w:t>
            </w:r>
            <w:r w:rsidRPr="00712B9E">
              <w:t xml:space="preserve"> MWST)</w:t>
            </w:r>
          </w:p>
        </w:tc>
      </w:tr>
      <w:tr w:rsidR="002E1E09" w:rsidRPr="00712B9E" w14:paraId="72E12FDC" w14:textId="77777777" w:rsidTr="002A2D58">
        <w:tc>
          <w:tcPr>
            <w:tcW w:w="4395" w:type="dxa"/>
          </w:tcPr>
          <w:p w14:paraId="000947D5" w14:textId="77777777" w:rsidR="002E1E09" w:rsidRPr="00712B9E" w:rsidRDefault="002E1E09" w:rsidP="00D717B3">
            <w:r w:rsidRPr="00712B9E">
              <w:t>abgeschlossen zwischen</w:t>
            </w:r>
          </w:p>
        </w:tc>
        <w:tc>
          <w:tcPr>
            <w:tcW w:w="6945" w:type="dxa"/>
          </w:tcPr>
          <w:p w14:paraId="7F15656E" w14:textId="5A1FCA24" w:rsidR="002E1E09" w:rsidRPr="00712B9E" w:rsidRDefault="00C07AA7" w:rsidP="00D717B3">
            <w:pPr>
              <w:rPr>
                <w:rStyle w:val="Formularfeld"/>
                <w:b/>
              </w:rPr>
            </w:pPr>
            <w:r w:rsidRPr="00712B9E">
              <w:rPr>
                <w:b/>
              </w:rPr>
              <w:t>Universität Zürich</w:t>
            </w:r>
          </w:p>
        </w:tc>
      </w:tr>
      <w:tr w:rsidR="002E1E09" w:rsidRPr="00712B9E" w14:paraId="7C8DC694" w14:textId="77777777" w:rsidTr="002A2D58">
        <w:tc>
          <w:tcPr>
            <w:tcW w:w="4395" w:type="dxa"/>
          </w:tcPr>
          <w:p w14:paraId="43F5FEFC" w14:textId="77777777" w:rsidR="002E1E09" w:rsidRPr="00712B9E" w:rsidRDefault="002E1E09">
            <w:pPr>
              <w:spacing w:line="240" w:lineRule="auto"/>
            </w:pPr>
          </w:p>
        </w:tc>
        <w:tc>
          <w:tcPr>
            <w:tcW w:w="6945" w:type="dxa"/>
          </w:tcPr>
          <w:p w14:paraId="4F43F152" w14:textId="77777777" w:rsidR="002E1E09" w:rsidRPr="00712B9E" w:rsidRDefault="002E1E09">
            <w:pPr>
              <w:spacing w:line="240" w:lineRule="auto"/>
            </w:pPr>
          </w:p>
        </w:tc>
      </w:tr>
      <w:tr w:rsidR="002E1E09" w:rsidRPr="00712B9E" w14:paraId="6A31DC97" w14:textId="77777777" w:rsidTr="002A2D58">
        <w:tc>
          <w:tcPr>
            <w:tcW w:w="4395" w:type="dxa"/>
          </w:tcPr>
          <w:p w14:paraId="66081C44" w14:textId="77777777" w:rsidR="002E1E09" w:rsidRPr="00712B9E" w:rsidRDefault="002E1E09" w:rsidP="00D717B3">
            <w:r w:rsidRPr="00712B9E">
              <w:t>handelnd durch</w:t>
            </w:r>
          </w:p>
        </w:tc>
        <w:tc>
          <w:tcPr>
            <w:tcW w:w="6945" w:type="dxa"/>
          </w:tcPr>
          <w:p w14:paraId="60314A52" w14:textId="77777777" w:rsidR="002E1E09" w:rsidRPr="00712B9E" w:rsidRDefault="002E1E09" w:rsidP="00D717B3">
            <w:r w:rsidRPr="00712B9E">
              <w:t>Universität Zürich</w:t>
            </w:r>
          </w:p>
          <w:p w14:paraId="5DFD2206" w14:textId="77777777" w:rsidR="002E1E09" w:rsidRPr="00712B9E" w:rsidRDefault="002E1E09" w:rsidP="00D717B3">
            <w:r w:rsidRPr="00712B9E">
              <w:t>Projekte Infrastruktur</w:t>
            </w:r>
          </w:p>
          <w:p w14:paraId="530F3225" w14:textId="455A7D56" w:rsidR="002E1E09" w:rsidRPr="00712B9E" w:rsidRDefault="000D7DBC" w:rsidP="00D717B3">
            <w:r w:rsidRPr="00712B9E">
              <w:t>Stampfenbachstrasse</w:t>
            </w:r>
            <w:r w:rsidR="002E1E09" w:rsidRPr="00712B9E">
              <w:t xml:space="preserve"> 73</w:t>
            </w:r>
          </w:p>
          <w:p w14:paraId="090399D9" w14:textId="77777777" w:rsidR="002E1E09" w:rsidRPr="00712B9E" w:rsidRDefault="002E1E09" w:rsidP="00D717B3">
            <w:pPr>
              <w:rPr>
                <w:rStyle w:val="Formularfeld"/>
              </w:rPr>
            </w:pPr>
            <w:r w:rsidRPr="00712B9E">
              <w:t>8006 Zürich</w:t>
            </w:r>
          </w:p>
        </w:tc>
      </w:tr>
      <w:tr w:rsidR="002E1E09" w:rsidRPr="00712B9E" w14:paraId="5E78DF82" w14:textId="77777777" w:rsidTr="002A2D58">
        <w:tc>
          <w:tcPr>
            <w:tcW w:w="4395" w:type="dxa"/>
          </w:tcPr>
          <w:p w14:paraId="15E886FE" w14:textId="77777777" w:rsidR="002E1E09" w:rsidRPr="00712B9E" w:rsidRDefault="002E1E09" w:rsidP="00D717B3"/>
        </w:tc>
        <w:tc>
          <w:tcPr>
            <w:tcW w:w="6945" w:type="dxa"/>
          </w:tcPr>
          <w:p w14:paraId="148F7499" w14:textId="77777777" w:rsidR="002E1E09" w:rsidRPr="00712B9E" w:rsidRDefault="002E1E09" w:rsidP="00D717B3"/>
        </w:tc>
      </w:tr>
      <w:tr w:rsidR="002E1E09" w:rsidRPr="00712B9E" w14:paraId="34146479" w14:textId="77777777" w:rsidTr="002A2D58">
        <w:tc>
          <w:tcPr>
            <w:tcW w:w="4395" w:type="dxa"/>
          </w:tcPr>
          <w:p w14:paraId="5E235478" w14:textId="77777777" w:rsidR="002E1E09" w:rsidRPr="00712B9E" w:rsidRDefault="002E1E09" w:rsidP="00D717B3">
            <w:r w:rsidRPr="00712B9E">
              <w:t>nachstehend bezeichnet mit</w:t>
            </w:r>
          </w:p>
        </w:tc>
        <w:tc>
          <w:tcPr>
            <w:tcW w:w="6945" w:type="dxa"/>
          </w:tcPr>
          <w:p w14:paraId="0C6C5C0F" w14:textId="77777777" w:rsidR="002E1E09" w:rsidRPr="00712B9E" w:rsidRDefault="002E1E09" w:rsidP="00D717B3">
            <w:pPr>
              <w:rPr>
                <w:b/>
              </w:rPr>
            </w:pPr>
            <w:r w:rsidRPr="00712B9E">
              <w:rPr>
                <w:b/>
              </w:rPr>
              <w:t>Auftraggeberin</w:t>
            </w:r>
          </w:p>
        </w:tc>
      </w:tr>
      <w:tr w:rsidR="002E1E09" w:rsidRPr="00712B9E" w14:paraId="12226D3D" w14:textId="77777777" w:rsidTr="002A2D58">
        <w:tc>
          <w:tcPr>
            <w:tcW w:w="4395" w:type="dxa"/>
          </w:tcPr>
          <w:p w14:paraId="0D5F3234" w14:textId="77777777" w:rsidR="002E1E09" w:rsidRPr="00712B9E" w:rsidRDefault="002E1E09" w:rsidP="00D717B3"/>
        </w:tc>
        <w:tc>
          <w:tcPr>
            <w:tcW w:w="6945" w:type="dxa"/>
          </w:tcPr>
          <w:p w14:paraId="1815A9DE" w14:textId="77777777" w:rsidR="002E1E09" w:rsidRPr="00712B9E" w:rsidRDefault="002E1E09" w:rsidP="00D717B3">
            <w:pPr>
              <w:rPr>
                <w:b/>
              </w:rPr>
            </w:pPr>
          </w:p>
        </w:tc>
      </w:tr>
      <w:tr w:rsidR="002E1E09" w:rsidRPr="00712B9E" w14:paraId="101168D3" w14:textId="77777777" w:rsidTr="002A2D58">
        <w:tc>
          <w:tcPr>
            <w:tcW w:w="4395" w:type="dxa"/>
          </w:tcPr>
          <w:p w14:paraId="4DC56A7E" w14:textId="77777777" w:rsidR="002E1E09" w:rsidRPr="00712B9E" w:rsidRDefault="002E1E09" w:rsidP="00D717B3"/>
        </w:tc>
        <w:tc>
          <w:tcPr>
            <w:tcW w:w="6945" w:type="dxa"/>
          </w:tcPr>
          <w:p w14:paraId="2993397E" w14:textId="77777777" w:rsidR="002E1E09" w:rsidRPr="00712B9E" w:rsidRDefault="002E1E09" w:rsidP="00D717B3">
            <w:pPr>
              <w:rPr>
                <w:b/>
              </w:rPr>
            </w:pPr>
          </w:p>
        </w:tc>
      </w:tr>
      <w:tr w:rsidR="00727954" w:rsidRPr="00712B9E" w14:paraId="1CE58195" w14:textId="77777777" w:rsidTr="002A2D58">
        <w:tc>
          <w:tcPr>
            <w:tcW w:w="4395" w:type="dxa"/>
          </w:tcPr>
          <w:p w14:paraId="06EF1629" w14:textId="77777777" w:rsidR="00727954" w:rsidRPr="00712B9E" w:rsidRDefault="00727954" w:rsidP="00D717B3"/>
        </w:tc>
        <w:tc>
          <w:tcPr>
            <w:tcW w:w="6945" w:type="dxa"/>
          </w:tcPr>
          <w:p w14:paraId="1D31DC84" w14:textId="77777777" w:rsidR="00727954" w:rsidRPr="00712B9E" w:rsidRDefault="00727954" w:rsidP="00D717B3">
            <w:pPr>
              <w:rPr>
                <w:b/>
              </w:rPr>
            </w:pPr>
          </w:p>
        </w:tc>
      </w:tr>
      <w:tr w:rsidR="002E1E09" w:rsidRPr="00712B9E" w14:paraId="06298785" w14:textId="77777777" w:rsidTr="002A2D58">
        <w:tc>
          <w:tcPr>
            <w:tcW w:w="4395" w:type="dxa"/>
          </w:tcPr>
          <w:p w14:paraId="2BA8EB80" w14:textId="77777777" w:rsidR="002E1E09" w:rsidRPr="00712B9E" w:rsidRDefault="002E1E09" w:rsidP="00D717B3">
            <w:r w:rsidRPr="00712B9E">
              <w:t>und</w:t>
            </w:r>
          </w:p>
        </w:tc>
        <w:tc>
          <w:tcPr>
            <w:tcW w:w="6945" w:type="dxa"/>
          </w:tcPr>
          <w:p w14:paraId="0A5F5416" w14:textId="77777777" w:rsidR="002E1E09" w:rsidRPr="00712B9E" w:rsidRDefault="002E1E09" w:rsidP="00D717B3">
            <w:pPr>
              <w:rPr>
                <w:b/>
              </w:rPr>
            </w:pPr>
            <w:r w:rsidRPr="00712B9E">
              <w:rPr>
                <w:b/>
              </w:rPr>
              <w:t>Planer X</w:t>
            </w:r>
          </w:p>
        </w:tc>
      </w:tr>
      <w:tr w:rsidR="002E1E09" w:rsidRPr="00712B9E" w14:paraId="11B377E6" w14:textId="77777777" w:rsidTr="002A2D58">
        <w:tc>
          <w:tcPr>
            <w:tcW w:w="4395" w:type="dxa"/>
          </w:tcPr>
          <w:p w14:paraId="02409D49" w14:textId="77777777" w:rsidR="002E1E09" w:rsidRPr="00712B9E" w:rsidRDefault="002E1E09" w:rsidP="00D717B3"/>
        </w:tc>
        <w:tc>
          <w:tcPr>
            <w:tcW w:w="6945" w:type="dxa"/>
          </w:tcPr>
          <w:p w14:paraId="03DEB431" w14:textId="77777777" w:rsidR="002E1E09" w:rsidRPr="00712B9E" w:rsidRDefault="002E1E09" w:rsidP="00D717B3">
            <w:pPr>
              <w:rPr>
                <w:b/>
              </w:rPr>
            </w:pPr>
          </w:p>
        </w:tc>
      </w:tr>
      <w:tr w:rsidR="002E1E09" w:rsidRPr="00712B9E" w14:paraId="1513727D" w14:textId="77777777" w:rsidTr="002A2D58">
        <w:tc>
          <w:tcPr>
            <w:tcW w:w="4395" w:type="dxa"/>
          </w:tcPr>
          <w:p w14:paraId="2D0B7096" w14:textId="77777777" w:rsidR="002E1E09" w:rsidRPr="00712B9E" w:rsidRDefault="002E1E09" w:rsidP="00D717B3">
            <w:r w:rsidRPr="00712B9E">
              <w:t>handelnd durch</w:t>
            </w:r>
          </w:p>
        </w:tc>
        <w:tc>
          <w:tcPr>
            <w:tcW w:w="6945" w:type="dxa"/>
          </w:tcPr>
          <w:p w14:paraId="2AEB045F" w14:textId="77777777" w:rsidR="002E1E09" w:rsidRPr="00712B9E" w:rsidRDefault="002E1E09" w:rsidP="00D717B3">
            <w:r w:rsidRPr="00712B9E">
              <w:t>Name Vorname</w:t>
            </w:r>
          </w:p>
        </w:tc>
      </w:tr>
      <w:tr w:rsidR="002E1E09" w:rsidRPr="00712B9E" w14:paraId="696176C6" w14:textId="77777777" w:rsidTr="002A2D58">
        <w:tc>
          <w:tcPr>
            <w:tcW w:w="4395" w:type="dxa"/>
          </w:tcPr>
          <w:p w14:paraId="261BE98F" w14:textId="77777777" w:rsidR="002E1E09" w:rsidRPr="00712B9E" w:rsidRDefault="002E1E09" w:rsidP="00D717B3"/>
        </w:tc>
        <w:tc>
          <w:tcPr>
            <w:tcW w:w="6945" w:type="dxa"/>
          </w:tcPr>
          <w:p w14:paraId="17DBE15D" w14:textId="77777777" w:rsidR="002E1E09" w:rsidRPr="00712B9E" w:rsidRDefault="002E1E09" w:rsidP="00D717B3">
            <w:r w:rsidRPr="00712B9E">
              <w:t xml:space="preserve">Adresse </w:t>
            </w:r>
          </w:p>
        </w:tc>
      </w:tr>
      <w:tr w:rsidR="002E1E09" w:rsidRPr="00712B9E" w14:paraId="129709C7" w14:textId="77777777" w:rsidTr="002A2D58">
        <w:tc>
          <w:tcPr>
            <w:tcW w:w="4395" w:type="dxa"/>
          </w:tcPr>
          <w:p w14:paraId="5B168526" w14:textId="77777777" w:rsidR="002E1E09" w:rsidRPr="00712B9E" w:rsidRDefault="002E1E09" w:rsidP="00D717B3"/>
        </w:tc>
        <w:tc>
          <w:tcPr>
            <w:tcW w:w="6945" w:type="dxa"/>
          </w:tcPr>
          <w:p w14:paraId="09FEE4AA" w14:textId="77777777" w:rsidR="002E1E09" w:rsidRPr="00712B9E" w:rsidRDefault="002E1E09" w:rsidP="00D717B3">
            <w:r w:rsidRPr="00712B9E">
              <w:t>PLZ Ort</w:t>
            </w:r>
          </w:p>
        </w:tc>
      </w:tr>
      <w:tr w:rsidR="002E1E09" w:rsidRPr="00712B9E" w14:paraId="7886D8E2" w14:textId="77777777" w:rsidTr="002A2D58">
        <w:tc>
          <w:tcPr>
            <w:tcW w:w="4395" w:type="dxa"/>
          </w:tcPr>
          <w:p w14:paraId="475EDDBA" w14:textId="77777777" w:rsidR="002E1E09" w:rsidRPr="00712B9E" w:rsidRDefault="002E1E09" w:rsidP="00D717B3"/>
        </w:tc>
        <w:tc>
          <w:tcPr>
            <w:tcW w:w="6945" w:type="dxa"/>
          </w:tcPr>
          <w:p w14:paraId="1D6CF885" w14:textId="77777777" w:rsidR="002E1E09" w:rsidRPr="00712B9E" w:rsidRDefault="002E1E09" w:rsidP="00D717B3">
            <w:pPr>
              <w:rPr>
                <w:b/>
              </w:rPr>
            </w:pPr>
          </w:p>
        </w:tc>
      </w:tr>
      <w:tr w:rsidR="002E1E09" w:rsidRPr="00712B9E" w14:paraId="70FF5895" w14:textId="77777777" w:rsidTr="002A2D58">
        <w:tc>
          <w:tcPr>
            <w:tcW w:w="4395" w:type="dxa"/>
          </w:tcPr>
          <w:p w14:paraId="683B5CBF" w14:textId="77777777" w:rsidR="002E1E09" w:rsidRPr="00712B9E" w:rsidRDefault="002E1E09" w:rsidP="00D717B3">
            <w:r w:rsidRPr="00712B9E">
              <w:t>nachstehend bezeichnet mit</w:t>
            </w:r>
          </w:p>
        </w:tc>
        <w:tc>
          <w:tcPr>
            <w:tcW w:w="6945" w:type="dxa"/>
          </w:tcPr>
          <w:p w14:paraId="4861F4F6" w14:textId="77777777" w:rsidR="002E1E09" w:rsidRPr="00712B9E" w:rsidRDefault="002E1E09" w:rsidP="00D717B3">
            <w:r w:rsidRPr="00712B9E">
              <w:rPr>
                <w:b/>
              </w:rPr>
              <w:t>Beauftragte</w:t>
            </w:r>
          </w:p>
        </w:tc>
      </w:tr>
      <w:tr w:rsidR="002E1E09" w:rsidRPr="00712B9E" w14:paraId="3FAE5469" w14:textId="77777777" w:rsidTr="002A2D58">
        <w:tc>
          <w:tcPr>
            <w:tcW w:w="4395" w:type="dxa"/>
          </w:tcPr>
          <w:p w14:paraId="0EF63675" w14:textId="77777777" w:rsidR="002E1E09" w:rsidRPr="00712B9E" w:rsidRDefault="002E1E09" w:rsidP="00D717B3"/>
        </w:tc>
        <w:tc>
          <w:tcPr>
            <w:tcW w:w="6945" w:type="dxa"/>
          </w:tcPr>
          <w:p w14:paraId="1693D064" w14:textId="77777777" w:rsidR="002E1E09" w:rsidRPr="00712B9E" w:rsidRDefault="002E1E09" w:rsidP="00D717B3">
            <w:pPr>
              <w:rPr>
                <w:b/>
              </w:rPr>
            </w:pPr>
          </w:p>
        </w:tc>
      </w:tr>
      <w:tr w:rsidR="002E1E09" w:rsidRPr="00712B9E" w14:paraId="00319263" w14:textId="77777777" w:rsidTr="002A2D58">
        <w:tc>
          <w:tcPr>
            <w:tcW w:w="4395" w:type="dxa"/>
          </w:tcPr>
          <w:p w14:paraId="1DE90FF2" w14:textId="77777777" w:rsidR="002E1E09" w:rsidRPr="00712B9E" w:rsidRDefault="002E1E09" w:rsidP="00D717B3"/>
        </w:tc>
        <w:tc>
          <w:tcPr>
            <w:tcW w:w="6945" w:type="dxa"/>
          </w:tcPr>
          <w:p w14:paraId="11157B8D" w14:textId="77777777" w:rsidR="002E1E09" w:rsidRPr="00712B9E" w:rsidRDefault="002E1E09" w:rsidP="00D717B3">
            <w:pPr>
              <w:rPr>
                <w:b/>
              </w:rPr>
            </w:pPr>
          </w:p>
        </w:tc>
      </w:tr>
      <w:tr w:rsidR="002E1E09" w:rsidRPr="00712B9E" w14:paraId="7CFF1C36" w14:textId="77777777" w:rsidTr="002A2D58">
        <w:tc>
          <w:tcPr>
            <w:tcW w:w="4395" w:type="dxa"/>
          </w:tcPr>
          <w:p w14:paraId="08C9A25B" w14:textId="77777777" w:rsidR="002E1E09" w:rsidRPr="00712B9E" w:rsidRDefault="002E1E09" w:rsidP="00D717B3"/>
        </w:tc>
        <w:tc>
          <w:tcPr>
            <w:tcW w:w="6945" w:type="dxa"/>
          </w:tcPr>
          <w:p w14:paraId="3A662DFD" w14:textId="77777777" w:rsidR="002E1E09" w:rsidRPr="00712B9E" w:rsidRDefault="002E1E09" w:rsidP="00D717B3">
            <w:pPr>
              <w:rPr>
                <w:b/>
              </w:rPr>
            </w:pPr>
          </w:p>
        </w:tc>
      </w:tr>
      <w:tr w:rsidR="002E1E09" w:rsidRPr="00712B9E" w14:paraId="37078811" w14:textId="77777777" w:rsidTr="002A2D58">
        <w:tc>
          <w:tcPr>
            <w:tcW w:w="4395" w:type="dxa"/>
          </w:tcPr>
          <w:p w14:paraId="61EA4850" w14:textId="77777777" w:rsidR="002E1E09" w:rsidRPr="00712B9E" w:rsidRDefault="002E1E09" w:rsidP="00D717B3"/>
        </w:tc>
        <w:tc>
          <w:tcPr>
            <w:tcW w:w="6945" w:type="dxa"/>
          </w:tcPr>
          <w:p w14:paraId="73E51946" w14:textId="77777777" w:rsidR="002E1E09" w:rsidRPr="00712B9E" w:rsidRDefault="002E1E09" w:rsidP="00D717B3">
            <w:pPr>
              <w:rPr>
                <w:b/>
              </w:rPr>
            </w:pPr>
          </w:p>
        </w:tc>
      </w:tr>
    </w:tbl>
    <w:p w14:paraId="36FBD4E9" w14:textId="77777777" w:rsidR="00757A17" w:rsidRPr="00712B9E" w:rsidRDefault="00757A17">
      <w:pPr>
        <w:spacing w:line="240" w:lineRule="auto"/>
      </w:pPr>
    </w:p>
    <w:p w14:paraId="7623B539" w14:textId="77777777" w:rsidR="00757A17" w:rsidRPr="00712B9E" w:rsidRDefault="00757A17">
      <w:pPr>
        <w:spacing w:line="240" w:lineRule="auto"/>
      </w:pPr>
    </w:p>
    <w:p w14:paraId="52EC4FF4" w14:textId="77777777" w:rsidR="00757A17" w:rsidRPr="00712B9E" w:rsidRDefault="00757A17">
      <w:pPr>
        <w:spacing w:line="240" w:lineRule="auto"/>
      </w:pPr>
    </w:p>
    <w:p w14:paraId="4EC43468" w14:textId="77777777" w:rsidR="00757A17" w:rsidRPr="00712B9E" w:rsidRDefault="00757A17">
      <w:pPr>
        <w:spacing w:line="240" w:lineRule="auto"/>
      </w:pPr>
    </w:p>
    <w:p w14:paraId="581B61C8" w14:textId="77777777" w:rsidR="00757A17" w:rsidRPr="00712B9E" w:rsidRDefault="00757A17">
      <w:pPr>
        <w:spacing w:line="240" w:lineRule="auto"/>
      </w:pPr>
      <w:r w:rsidRPr="00712B9E">
        <w:br w:type="page"/>
      </w:r>
    </w:p>
    <w:p w14:paraId="28A28886" w14:textId="77777777" w:rsidR="00E65A76" w:rsidRPr="00712B9E" w:rsidRDefault="00E65A76" w:rsidP="0018376F">
      <w:pPr>
        <w:pStyle w:val="berschrift1"/>
        <w:ind w:left="426" w:hanging="426"/>
      </w:pPr>
      <w:r w:rsidRPr="00712B9E">
        <w:lastRenderedPageBreak/>
        <w:t>Leistung</w:t>
      </w:r>
      <w:r w:rsidR="002E1E09" w:rsidRPr="00712B9E">
        <w:t>sumfang</w:t>
      </w:r>
    </w:p>
    <w:p w14:paraId="35A52B49" w14:textId="47D8475F" w:rsidR="0018376F" w:rsidRPr="00712B9E" w:rsidRDefault="005D4418" w:rsidP="0018376F">
      <w:r w:rsidRPr="00712B9E">
        <w:t xml:space="preserve">Erarbeiten eines Konzeptes/Bauprojektes, einer Unternehmerausschreibung und Begleitung der Realisation/Umsetzung für den Ersatz von Automationsstationen gemäss dem Leistungsbeschrieb der </w:t>
      </w:r>
      <w:proofErr w:type="spellStart"/>
      <w:r w:rsidRPr="00712B9E">
        <w:t>Planerausschreibung</w:t>
      </w:r>
      <w:proofErr w:type="spellEnd"/>
      <w:r w:rsidRPr="00712B9E">
        <w:t xml:space="preserve"> vom </w:t>
      </w:r>
      <w:proofErr w:type="spellStart"/>
      <w:proofErr w:type="gramStart"/>
      <w:r w:rsidRPr="00712B9E">
        <w:t>tt.mm.</w:t>
      </w:r>
      <w:r w:rsidR="00712B9E" w:rsidRPr="00712B9E">
        <w:t>jjjj</w:t>
      </w:r>
      <w:proofErr w:type="spellEnd"/>
      <w:proofErr w:type="gramEnd"/>
      <w:r w:rsidRPr="00712B9E">
        <w:t xml:space="preserve"> und dem Angebot des Beauftragten vom </w:t>
      </w:r>
      <w:proofErr w:type="spellStart"/>
      <w:r w:rsidR="00712B9E" w:rsidRPr="00712B9E">
        <w:t>tt</w:t>
      </w:r>
      <w:r w:rsidRPr="00712B9E">
        <w:t>.mm.</w:t>
      </w:r>
      <w:r w:rsidR="00712B9E" w:rsidRPr="00712B9E">
        <w:t>jjjj</w:t>
      </w:r>
      <w:proofErr w:type="spellEnd"/>
      <w:r w:rsidRPr="00712B9E">
        <w:t>.</w:t>
      </w:r>
    </w:p>
    <w:p w14:paraId="1C7A670A" w14:textId="77777777" w:rsidR="0010338A" w:rsidRPr="00712B9E" w:rsidRDefault="0010338A" w:rsidP="0018376F"/>
    <w:p w14:paraId="1ECFA41B" w14:textId="4C85E908" w:rsidR="0010338A" w:rsidRPr="00712B9E" w:rsidRDefault="002E1E09" w:rsidP="0010338A">
      <w:pPr>
        <w:pStyle w:val="berschrift1"/>
        <w:ind w:left="426" w:hanging="426"/>
      </w:pPr>
      <w:r w:rsidRPr="00712B9E">
        <w:t>Vertragsbestimmungen</w:t>
      </w:r>
    </w:p>
    <w:p w14:paraId="1ED75F80" w14:textId="77777777" w:rsidR="002E1E09" w:rsidRPr="00712B9E" w:rsidRDefault="002E1E09" w:rsidP="0010338A">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autoSpaceDE w:val="0"/>
        <w:autoSpaceDN w:val="0"/>
        <w:adjustRightInd w:val="0"/>
        <w:spacing w:line="240" w:lineRule="auto"/>
        <w:rPr>
          <w:color w:val="000000"/>
          <w:szCs w:val="24"/>
        </w:rPr>
      </w:pPr>
      <w:r w:rsidRPr="00712B9E">
        <w:rPr>
          <w:color w:val="000000"/>
          <w:szCs w:val="24"/>
        </w:rPr>
        <w:t>Vorliegender Dienstleistungsvertrag</w:t>
      </w:r>
    </w:p>
    <w:p w14:paraId="4777741C" w14:textId="77777777" w:rsidR="0010338A" w:rsidRPr="00712B9E" w:rsidRDefault="0010338A" w:rsidP="0010338A">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autoSpaceDE w:val="0"/>
        <w:autoSpaceDN w:val="0"/>
        <w:adjustRightInd w:val="0"/>
        <w:spacing w:line="240" w:lineRule="auto"/>
        <w:rPr>
          <w:color w:val="000000"/>
          <w:szCs w:val="24"/>
        </w:rPr>
      </w:pPr>
      <w:r w:rsidRPr="00712B9E">
        <w:rPr>
          <w:color w:val="000000"/>
          <w:szCs w:val="24"/>
        </w:rPr>
        <w:t>Spezifische AVB wie unter Ziff. 3</w:t>
      </w:r>
      <w:r w:rsidR="00D717B3" w:rsidRPr="00712B9E">
        <w:rPr>
          <w:color w:val="000000"/>
          <w:szCs w:val="24"/>
        </w:rPr>
        <w:t xml:space="preserve"> </w:t>
      </w:r>
      <w:r w:rsidR="00727954" w:rsidRPr="00712B9E">
        <w:rPr>
          <w:color w:val="000000"/>
          <w:szCs w:val="24"/>
        </w:rPr>
        <w:t>aufgeführt</w:t>
      </w:r>
    </w:p>
    <w:p w14:paraId="4CAE425E" w14:textId="4849B484" w:rsidR="0010338A" w:rsidRPr="00712B9E" w:rsidRDefault="0010338A" w:rsidP="0010338A">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autoSpaceDE w:val="0"/>
        <w:autoSpaceDN w:val="0"/>
        <w:adjustRightInd w:val="0"/>
        <w:spacing w:line="240" w:lineRule="auto"/>
        <w:rPr>
          <w:color w:val="000000"/>
          <w:szCs w:val="24"/>
        </w:rPr>
      </w:pPr>
      <w:r w:rsidRPr="00712B9E">
        <w:rPr>
          <w:color w:val="000000"/>
          <w:szCs w:val="24"/>
        </w:rPr>
        <w:t xml:space="preserve">Allgemeine Vertragsbedingungen KBOB für </w:t>
      </w:r>
      <w:proofErr w:type="spellStart"/>
      <w:r w:rsidRPr="00712B9E">
        <w:rPr>
          <w:color w:val="000000"/>
          <w:szCs w:val="24"/>
        </w:rPr>
        <w:t>Planerleistungen</w:t>
      </w:r>
      <w:proofErr w:type="spellEnd"/>
      <w:r w:rsidRPr="00712B9E">
        <w:rPr>
          <w:color w:val="000000"/>
          <w:szCs w:val="24"/>
        </w:rPr>
        <w:t xml:space="preserve">, Ausgabe 2017 </w:t>
      </w:r>
    </w:p>
    <w:p w14:paraId="5434F513" w14:textId="126548EE" w:rsidR="0010338A" w:rsidRPr="00712B9E" w:rsidRDefault="00096647" w:rsidP="00096647">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autoSpaceDE w:val="0"/>
        <w:autoSpaceDN w:val="0"/>
        <w:adjustRightInd w:val="0"/>
        <w:spacing w:line="240" w:lineRule="auto"/>
        <w:rPr>
          <w:color w:val="000000"/>
          <w:szCs w:val="24"/>
        </w:rPr>
      </w:pPr>
      <w:r w:rsidRPr="00712B9E">
        <w:rPr>
          <w:color w:val="000000"/>
          <w:szCs w:val="24"/>
        </w:rPr>
        <w:t xml:space="preserve">Formular «Angaben zum </w:t>
      </w:r>
      <w:r w:rsidR="0010338A" w:rsidRPr="00712B9E">
        <w:rPr>
          <w:color w:val="000000"/>
          <w:szCs w:val="24"/>
        </w:rPr>
        <w:t>Angebot</w:t>
      </w:r>
      <w:r w:rsidRPr="00712B9E">
        <w:rPr>
          <w:color w:val="000000"/>
          <w:szCs w:val="24"/>
        </w:rPr>
        <w:t>»</w:t>
      </w:r>
      <w:r w:rsidR="0010338A" w:rsidRPr="00712B9E">
        <w:rPr>
          <w:color w:val="000000"/>
          <w:szCs w:val="24"/>
        </w:rPr>
        <w:t xml:space="preserve"> vom</w:t>
      </w:r>
      <w:r w:rsidR="00481B60" w:rsidRPr="00712B9E">
        <w:rPr>
          <w:color w:val="000000"/>
          <w:szCs w:val="24"/>
        </w:rPr>
        <w:t xml:space="preserve"> </w:t>
      </w:r>
      <w:proofErr w:type="spellStart"/>
      <w:proofErr w:type="gramStart"/>
      <w:r w:rsidR="00481B60" w:rsidRPr="00712B9E">
        <w:rPr>
          <w:color w:val="000000"/>
          <w:szCs w:val="24"/>
        </w:rPr>
        <w:t>tt.mm.jjjj</w:t>
      </w:r>
      <w:proofErr w:type="spellEnd"/>
      <w:proofErr w:type="gramEnd"/>
      <w:r w:rsidR="0010338A" w:rsidRPr="00712B9E">
        <w:rPr>
          <w:color w:val="000000"/>
          <w:szCs w:val="24"/>
        </w:rPr>
        <w:t xml:space="preserve"> auf Grundlage des Leistungsbeschriebs der Submissionsunterlagen vom </w:t>
      </w:r>
      <w:proofErr w:type="spellStart"/>
      <w:r w:rsidR="00481B60" w:rsidRPr="00712B9E">
        <w:rPr>
          <w:color w:val="000000"/>
          <w:szCs w:val="24"/>
        </w:rPr>
        <w:t>tt.mm.jjjj</w:t>
      </w:r>
      <w:proofErr w:type="spellEnd"/>
    </w:p>
    <w:p w14:paraId="0EAACD72" w14:textId="40EF3AAF" w:rsidR="0010338A" w:rsidRPr="00712B9E" w:rsidRDefault="0010338A" w:rsidP="0010338A">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autoSpaceDE w:val="0"/>
        <w:autoSpaceDN w:val="0"/>
        <w:adjustRightInd w:val="0"/>
        <w:spacing w:line="240" w:lineRule="auto"/>
        <w:rPr>
          <w:color w:val="000000"/>
          <w:szCs w:val="24"/>
        </w:rPr>
      </w:pPr>
      <w:r w:rsidRPr="00712B9E">
        <w:rPr>
          <w:color w:val="000000"/>
          <w:szCs w:val="24"/>
        </w:rPr>
        <w:t>Formular</w:t>
      </w:r>
      <w:r w:rsidR="00B055D6">
        <w:rPr>
          <w:color w:val="000000"/>
          <w:szCs w:val="24"/>
        </w:rPr>
        <w:t>/Abschnitt</w:t>
      </w:r>
      <w:r w:rsidRPr="00712B9E">
        <w:rPr>
          <w:color w:val="000000"/>
          <w:szCs w:val="24"/>
        </w:rPr>
        <w:t xml:space="preserve"> «Angaben </w:t>
      </w:r>
      <w:r w:rsidR="00096647" w:rsidRPr="00712B9E">
        <w:rPr>
          <w:color w:val="000000"/>
          <w:szCs w:val="24"/>
        </w:rPr>
        <w:t>zu</w:t>
      </w:r>
      <w:r w:rsidR="00B055D6">
        <w:rPr>
          <w:color w:val="000000"/>
          <w:szCs w:val="24"/>
        </w:rPr>
        <w:t>r Unternehmung</w:t>
      </w:r>
      <w:r w:rsidRPr="00712B9E">
        <w:rPr>
          <w:color w:val="000000"/>
          <w:szCs w:val="24"/>
        </w:rPr>
        <w:t>» vom</w:t>
      </w:r>
      <w:r w:rsidR="00B055D6">
        <w:rPr>
          <w:color w:val="000000"/>
          <w:szCs w:val="24"/>
        </w:rPr>
        <w:t xml:space="preserve"> </w:t>
      </w:r>
      <w:proofErr w:type="spellStart"/>
      <w:proofErr w:type="gramStart"/>
      <w:r w:rsidR="00B055D6">
        <w:rPr>
          <w:color w:val="000000"/>
          <w:szCs w:val="24"/>
        </w:rPr>
        <w:t>tt</w:t>
      </w:r>
      <w:r w:rsidRPr="00712B9E">
        <w:rPr>
          <w:color w:val="000000"/>
          <w:szCs w:val="24"/>
        </w:rPr>
        <w:t>.</w:t>
      </w:r>
      <w:r w:rsidR="00B055D6">
        <w:rPr>
          <w:color w:val="000000"/>
          <w:szCs w:val="24"/>
        </w:rPr>
        <w:t>mm</w:t>
      </w:r>
      <w:r w:rsidRPr="00712B9E">
        <w:rPr>
          <w:color w:val="000000"/>
          <w:szCs w:val="24"/>
        </w:rPr>
        <w:t>.</w:t>
      </w:r>
      <w:r w:rsidR="00B055D6">
        <w:rPr>
          <w:color w:val="000000"/>
          <w:szCs w:val="24"/>
        </w:rPr>
        <w:t>jjjj</w:t>
      </w:r>
      <w:proofErr w:type="spellEnd"/>
      <w:proofErr w:type="gramEnd"/>
    </w:p>
    <w:p w14:paraId="71A8D38C" w14:textId="77777777" w:rsidR="00C36FF1" w:rsidRPr="00712B9E" w:rsidRDefault="00C36FF1" w:rsidP="00725F0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autoSpaceDE w:val="0"/>
        <w:autoSpaceDN w:val="0"/>
        <w:adjustRightInd w:val="0"/>
        <w:spacing w:line="240" w:lineRule="auto"/>
        <w:ind w:left="720"/>
        <w:rPr>
          <w:color w:val="000000"/>
          <w:szCs w:val="24"/>
        </w:rPr>
      </w:pPr>
    </w:p>
    <w:p w14:paraId="50430E74" w14:textId="77777777" w:rsidR="0010338A" w:rsidRPr="00712B9E" w:rsidRDefault="0010338A" w:rsidP="00C36FF1">
      <w:r w:rsidRPr="00712B9E">
        <w:t>Widersprechen sich einzelne Vertragsbestandteile, so bestimmt sich ihr Rang nach der vorstehenden Reihenfolge. Bei Widersprüchen in den zu einzelnen Vertragsbestandteilen zusammengefassten Dokumenten, geht das zeitlich jüngere Dokument dem älteren vor</w:t>
      </w:r>
      <w:r w:rsidR="00CB4132" w:rsidRPr="00712B9E">
        <w:t>.</w:t>
      </w:r>
    </w:p>
    <w:p w14:paraId="378E68C2" w14:textId="77777777" w:rsidR="00CB4132" w:rsidRPr="00712B9E" w:rsidRDefault="00CB4132" w:rsidP="00C36FF1"/>
    <w:p w14:paraId="0BFBF8B7" w14:textId="3FA16549" w:rsidR="00CB4132" w:rsidRPr="00712B9E" w:rsidRDefault="00CB4132" w:rsidP="00C36FF1">
      <w:r w:rsidRPr="00712B9E">
        <w:t>Rechtliche und kommerzielle Vertragsbedingungen des Beauftragten (AGB usw.) gelten nur insoweit, als sie in der vorliegenden Vertragsurkunde ausdrücklich anerkannt werden. Verweise in einem Vertragsbestandteil auf Vertragsbedingungen des Beauftragten, insbesondere in dessen Angebot, in den Beilagen zum Angebot oder in einem Bestätigungsschreiben, sind unbeachtlich.</w:t>
      </w:r>
    </w:p>
    <w:p w14:paraId="5C812B38" w14:textId="77777777" w:rsidR="00CB4132" w:rsidRPr="00712B9E" w:rsidRDefault="00CB4132" w:rsidP="00C36FF1"/>
    <w:p w14:paraId="6263D9A9" w14:textId="77777777" w:rsidR="00CB4132" w:rsidRPr="00712B9E" w:rsidRDefault="00CB4132" w:rsidP="00C36FF1"/>
    <w:p w14:paraId="2BA20BD3" w14:textId="77777777" w:rsidR="0010338A" w:rsidRPr="00712B9E" w:rsidRDefault="0010338A" w:rsidP="00714C14">
      <w:pPr>
        <w:pStyle w:val="berschrift1"/>
        <w:ind w:left="426" w:hanging="426"/>
      </w:pPr>
      <w:r w:rsidRPr="00712B9E">
        <w:t>Spezifische AVB</w:t>
      </w:r>
    </w:p>
    <w:p w14:paraId="02AC78EB" w14:textId="2575870C" w:rsidR="0010338A" w:rsidRPr="00712B9E" w:rsidRDefault="0010338A" w:rsidP="0010338A">
      <w:r w:rsidRPr="00712B9E">
        <w:t xml:space="preserve">In Abweichung zu den Allgemeinen Vertragsbedingungen KBOB für </w:t>
      </w:r>
      <w:proofErr w:type="spellStart"/>
      <w:r w:rsidRPr="00712B9E">
        <w:t>Planerleistungen</w:t>
      </w:r>
      <w:proofErr w:type="spellEnd"/>
      <w:r w:rsidRPr="00712B9E">
        <w:t xml:space="preserve"> (AVB), Ausgabe 2017, wird Folgendes festgelegt. Die Ziffern 9.2, 9.4, 9.5, 12.1, 12.2, 13.6, 14.1, 15.3, 16, und 19 werden wie folgt ersetzt und ergänzt:</w:t>
      </w:r>
    </w:p>
    <w:p w14:paraId="2DA78BFD" w14:textId="77777777" w:rsidR="0010338A" w:rsidRPr="00712B9E" w:rsidRDefault="0010338A" w:rsidP="0010338A"/>
    <w:p w14:paraId="0FB240BB" w14:textId="77777777" w:rsidR="0010338A" w:rsidRPr="00712B9E" w:rsidRDefault="0010338A" w:rsidP="0010338A">
      <w:r w:rsidRPr="00712B9E">
        <w:t>ad 9.2 Kostendach</w:t>
      </w:r>
    </w:p>
    <w:p w14:paraId="446A0BEB" w14:textId="77777777" w:rsidR="0010338A" w:rsidRPr="00712B9E" w:rsidRDefault="0010338A" w:rsidP="0010338A">
      <w:r w:rsidRPr="00712B9E">
        <w:t>Die Überschreitung eines vereinbarten Kostendachs geht zu Lasten des Beauftragten, es sei denn, der Auftraggeber hätte einer Bestellungsänderung schriftlich zugestimmt.</w:t>
      </w:r>
    </w:p>
    <w:p w14:paraId="335802E0" w14:textId="77777777" w:rsidR="0010338A" w:rsidRPr="00712B9E" w:rsidRDefault="0010338A" w:rsidP="0010338A"/>
    <w:p w14:paraId="5273104F" w14:textId="77777777" w:rsidR="0010338A" w:rsidRPr="00712B9E" w:rsidRDefault="0010338A" w:rsidP="0010338A">
      <w:r w:rsidRPr="00712B9E">
        <w:t>ad 9.4 Honorarkürzung und Rückbehalt</w:t>
      </w:r>
    </w:p>
    <w:p w14:paraId="234584BC" w14:textId="77777777" w:rsidR="0010338A" w:rsidRPr="00712B9E" w:rsidRDefault="0010338A" w:rsidP="0010338A">
      <w:r w:rsidRPr="00712B9E">
        <w:t xml:space="preserve">Die letzten zwei Sätze werden wegbedungen. Eine Sicherstellung des </w:t>
      </w:r>
      <w:proofErr w:type="spellStart"/>
      <w:r w:rsidRPr="00712B9E">
        <w:t>Rückbehalts</w:t>
      </w:r>
      <w:proofErr w:type="spellEnd"/>
      <w:r w:rsidRPr="00712B9E">
        <w:t xml:space="preserve"> ist nicht vorgesehen.</w:t>
      </w:r>
    </w:p>
    <w:p w14:paraId="3D01F890" w14:textId="77777777" w:rsidR="0010338A" w:rsidRPr="00712B9E" w:rsidRDefault="0010338A" w:rsidP="0010338A"/>
    <w:p w14:paraId="0FA9851B" w14:textId="77777777" w:rsidR="0010338A" w:rsidRPr="00712B9E" w:rsidRDefault="0010338A" w:rsidP="0010338A">
      <w:r w:rsidRPr="00712B9E">
        <w:t>ad 9.5 Schlussabrechnungen</w:t>
      </w:r>
    </w:p>
    <w:p w14:paraId="756419A6" w14:textId="0430EC25" w:rsidR="0010338A" w:rsidRPr="00712B9E" w:rsidRDefault="0010338A" w:rsidP="0010338A">
      <w:r w:rsidRPr="00712B9E">
        <w:t>Die Schlussabrechnung ist so zu gliedern, dass sie in einfacher Art mit dem Angebot verglichen werden kann. Der Auftraggeber prüft die Abrechnung innert zwei Monaten und gibt dem Beauftragten unverzüglich über das Ergebnis Bescheid</w:t>
      </w:r>
      <w:r w:rsidR="00D717B3" w:rsidRPr="00712B9E">
        <w:t>.</w:t>
      </w:r>
      <w:r w:rsidRPr="00712B9E">
        <w:t xml:space="preserve"> Die Nachprüfung durch die Finanzkontrolle des Kantons Zürich bleibt vorbehalten. Sie hat innert 12 Monaten ab der geleisteten Schlusszahlung zu erfolgen. Während dieser Frist kann auch der Beauftragte eine Nachprüfung vornehmen. Allfällige Differenzen werden gegenseitig unverzüglich mitgeteilt und begründet. Sie sind möglichst rasch zu bereinigen. </w:t>
      </w:r>
    </w:p>
    <w:p w14:paraId="1C38E207" w14:textId="77777777" w:rsidR="0010338A" w:rsidRPr="00712B9E" w:rsidRDefault="0010338A" w:rsidP="0010338A"/>
    <w:p w14:paraId="06DD71F7" w14:textId="77777777" w:rsidR="00712B9E" w:rsidRPr="00712B9E" w:rsidRDefault="00712B9E">
      <w:pPr>
        <w:spacing w:line="240" w:lineRule="auto"/>
      </w:pPr>
      <w:r w:rsidRPr="00712B9E">
        <w:br w:type="page"/>
      </w:r>
    </w:p>
    <w:p w14:paraId="424B9E3E" w14:textId="4F36DD87" w:rsidR="0010338A" w:rsidRPr="00712B9E" w:rsidRDefault="0010338A" w:rsidP="0010338A">
      <w:r w:rsidRPr="00712B9E">
        <w:lastRenderedPageBreak/>
        <w:t>ad 12.1. Veröffentlichungen</w:t>
      </w:r>
    </w:p>
    <w:p w14:paraId="6A028C4F" w14:textId="77777777" w:rsidR="0010338A" w:rsidRPr="00712B9E" w:rsidRDefault="0010338A" w:rsidP="0010338A">
      <w:r w:rsidRPr="00712B9E">
        <w:t xml:space="preserve">Die Bestimmungen betreffend Recht zu Veröffentlichungen gelten auch für Teilnahme an Auszeichnungswettbewerben für die Bereiche Architektur, Energie, Ökologie, Nachhaltigkeit, Erdbebensicherheit etc. Der letzte Satz wird wegbedungen. </w:t>
      </w:r>
    </w:p>
    <w:p w14:paraId="7ECDA017" w14:textId="77777777" w:rsidR="0010338A" w:rsidRPr="00712B9E" w:rsidRDefault="0010338A" w:rsidP="0010338A"/>
    <w:p w14:paraId="31839A0D" w14:textId="77777777" w:rsidR="0010338A" w:rsidRPr="00712B9E" w:rsidRDefault="0010338A" w:rsidP="0010338A">
      <w:r w:rsidRPr="00712B9E">
        <w:t xml:space="preserve">ad 12.2 wird gestrichen. </w:t>
      </w:r>
    </w:p>
    <w:p w14:paraId="20B9BCC4" w14:textId="77777777" w:rsidR="0010338A" w:rsidRPr="00712B9E" w:rsidRDefault="0010338A" w:rsidP="0010338A"/>
    <w:p w14:paraId="108B6F17" w14:textId="77777777" w:rsidR="0010338A" w:rsidRPr="00712B9E" w:rsidRDefault="0010338A" w:rsidP="0010338A">
      <w:r w:rsidRPr="00712B9E">
        <w:t>ad 13.6 Haftung des Beauftragten</w:t>
      </w:r>
    </w:p>
    <w:p w14:paraId="50318E8F" w14:textId="77777777" w:rsidR="0010338A" w:rsidRPr="00712B9E" w:rsidRDefault="0010338A" w:rsidP="0010338A">
      <w:r w:rsidRPr="00712B9E">
        <w:t>Artikel 13.6 wird wegbedungen. Die übrigen Bestimmungen gelten unverändert.</w:t>
      </w:r>
    </w:p>
    <w:p w14:paraId="1836EF8D" w14:textId="77777777" w:rsidR="00223A6B" w:rsidRPr="00712B9E" w:rsidRDefault="00223A6B">
      <w:pPr>
        <w:spacing w:line="240" w:lineRule="auto"/>
      </w:pPr>
    </w:p>
    <w:p w14:paraId="0E90A168" w14:textId="77777777" w:rsidR="0010338A" w:rsidRPr="00712B9E" w:rsidRDefault="0010338A" w:rsidP="0010338A">
      <w:r w:rsidRPr="00712B9E">
        <w:t>ad 14.1 Arbeitsunterbruch</w:t>
      </w:r>
    </w:p>
    <w:p w14:paraId="5D8CDA90" w14:textId="77777777" w:rsidR="0010338A" w:rsidRPr="00712B9E" w:rsidRDefault="0010338A" w:rsidP="0010338A">
      <w:r w:rsidRPr="00712B9E">
        <w:t>Durch den Auftraggeber angeordnete Arbeitsunterbrüche geben dem Beauftragten keinen Anspruch auf zusätzliche Entschädigung der Arbeiten. Die übrigen Bestimmungen gelten unverändert.</w:t>
      </w:r>
    </w:p>
    <w:p w14:paraId="7FA9A099" w14:textId="77777777" w:rsidR="00223A6B" w:rsidRPr="00712B9E" w:rsidRDefault="00223A6B" w:rsidP="0010338A"/>
    <w:p w14:paraId="29830911" w14:textId="77777777" w:rsidR="0010338A" w:rsidRPr="00712B9E" w:rsidRDefault="0010338A" w:rsidP="0010338A">
      <w:r w:rsidRPr="00712B9E">
        <w:t>ad 15.3 Rügefrist und Verjährung</w:t>
      </w:r>
    </w:p>
    <w:p w14:paraId="22FF91D7" w14:textId="77777777" w:rsidR="0010338A" w:rsidRPr="00712B9E" w:rsidRDefault="0010338A" w:rsidP="0010338A">
      <w:r w:rsidRPr="00712B9E">
        <w:t>Sämtliche Mängel des Bauwerks, namentlich an Plänen (auch Planungsfehler, die dem Werkvertragsrecht zugeordnet werden), anderen Dokumenten und am Bauwerk selbst, können vom Auftraggeber bis spätestens fünf Jahre nach Abnahme des Bauwerks jederzeit gerügt werden. Ansprüche aus Mängeln verjähren in jedem Fall erst innert fünf Jahren nach Abnahme des Bauwerks.</w:t>
      </w:r>
    </w:p>
    <w:p w14:paraId="418AB594" w14:textId="77777777" w:rsidR="0010338A" w:rsidRPr="00712B9E" w:rsidRDefault="0010338A" w:rsidP="0010338A"/>
    <w:p w14:paraId="0164CBC1" w14:textId="77777777" w:rsidR="0010338A" w:rsidRPr="00712B9E" w:rsidRDefault="0010338A" w:rsidP="0010338A">
      <w:r w:rsidRPr="00712B9E">
        <w:t xml:space="preserve">ad 16.1 Urheberrecht </w:t>
      </w:r>
    </w:p>
    <w:p w14:paraId="12E96E8D" w14:textId="77777777" w:rsidR="0010338A" w:rsidRPr="00712B9E" w:rsidRDefault="006D61B6" w:rsidP="0010338A">
      <w:r w:rsidRPr="00712B9E">
        <w:t xml:space="preserve">Sämtliche übertragbare </w:t>
      </w:r>
      <w:r w:rsidR="0010338A" w:rsidRPr="00712B9E">
        <w:t>Urheber</w:t>
      </w:r>
      <w:r w:rsidRPr="00712B9E">
        <w:t>- und Nutzungs</w:t>
      </w:r>
      <w:r w:rsidR="0010338A" w:rsidRPr="00712B9E">
        <w:t>recht</w:t>
      </w:r>
      <w:r w:rsidRPr="00712B9E">
        <w:t>e gehen</w:t>
      </w:r>
      <w:r w:rsidR="0010338A" w:rsidRPr="00712B9E">
        <w:t xml:space="preserve"> mit Beendigung oder Auflösung des Vertrages an den Auftraggeber über. </w:t>
      </w:r>
    </w:p>
    <w:p w14:paraId="2042DCFC" w14:textId="77777777" w:rsidR="0010338A" w:rsidRPr="00712B9E" w:rsidRDefault="0010338A" w:rsidP="0010338A"/>
    <w:p w14:paraId="402472A5" w14:textId="77777777" w:rsidR="0010338A" w:rsidRPr="00712B9E" w:rsidRDefault="0010338A" w:rsidP="0010338A">
      <w:r w:rsidRPr="00712B9E">
        <w:t>ad 16.2 wird gestrichen</w:t>
      </w:r>
    </w:p>
    <w:p w14:paraId="514F03E3" w14:textId="77777777" w:rsidR="0010338A" w:rsidRPr="00712B9E" w:rsidRDefault="0010338A" w:rsidP="0010338A"/>
    <w:p w14:paraId="5F54F8D3" w14:textId="77777777" w:rsidR="0010338A" w:rsidRPr="00712B9E" w:rsidRDefault="0010338A" w:rsidP="0010338A">
      <w:r w:rsidRPr="00712B9E">
        <w:t>ad 16.3 wird gestrichen</w:t>
      </w:r>
    </w:p>
    <w:p w14:paraId="59DA9CEE" w14:textId="77777777" w:rsidR="0010338A" w:rsidRPr="00712B9E" w:rsidRDefault="0010338A" w:rsidP="0010338A"/>
    <w:p w14:paraId="04C7AFA8" w14:textId="77777777" w:rsidR="0010338A" w:rsidRPr="00712B9E" w:rsidRDefault="0010338A" w:rsidP="0010338A">
      <w:r w:rsidRPr="00712B9E">
        <w:t xml:space="preserve">ad 19 Die vorstehenden allgemeinen Bedingungen gehen dem Auftragsschreiben für </w:t>
      </w:r>
    </w:p>
    <w:p w14:paraId="7BAA7FB8" w14:textId="77777777" w:rsidR="0010338A" w:rsidRPr="00712B9E" w:rsidRDefault="0010338A" w:rsidP="0010338A">
      <w:proofErr w:type="spellStart"/>
      <w:r w:rsidRPr="00712B9E">
        <w:t>Planerleistungen</w:t>
      </w:r>
      <w:proofErr w:type="spellEnd"/>
      <w:r w:rsidRPr="00712B9E">
        <w:t xml:space="preserve"> im Rang nach.</w:t>
      </w:r>
    </w:p>
    <w:p w14:paraId="56F29ED1" w14:textId="77777777" w:rsidR="00391335" w:rsidRPr="00712B9E" w:rsidRDefault="00391335" w:rsidP="00391335"/>
    <w:p w14:paraId="34C3A433" w14:textId="77777777" w:rsidR="00391335" w:rsidRPr="00712B9E" w:rsidRDefault="00391335" w:rsidP="00391335"/>
    <w:p w14:paraId="507EFE0F" w14:textId="77777777" w:rsidR="009457D7" w:rsidRPr="00712B9E" w:rsidRDefault="009457D7" w:rsidP="009457D7">
      <w:pPr>
        <w:pStyle w:val="berschrift1"/>
        <w:ind w:left="426" w:hanging="426"/>
      </w:pPr>
      <w:r w:rsidRPr="00712B9E">
        <w:t xml:space="preserve">Auswechslung Subplanern </w:t>
      </w:r>
    </w:p>
    <w:p w14:paraId="32E574DE" w14:textId="77777777" w:rsidR="009457D7" w:rsidRPr="00712B9E" w:rsidRDefault="009457D7" w:rsidP="009457D7">
      <w:r w:rsidRPr="00712B9E">
        <w:t xml:space="preserve">Erbringen einzelne Subplaner während der Vertragsdauer fachlich oder terminlich ungenügende Leistungen, so behält sich der Auftraggeber vor, deren Auswechslung zu verlangen. </w:t>
      </w:r>
    </w:p>
    <w:p w14:paraId="27C14650" w14:textId="77777777" w:rsidR="009457D7" w:rsidRPr="00712B9E" w:rsidRDefault="009457D7" w:rsidP="009457D7"/>
    <w:p w14:paraId="4B6419FE" w14:textId="77777777" w:rsidR="005F0579" w:rsidRPr="00712B9E" w:rsidRDefault="005F0579" w:rsidP="0010338A"/>
    <w:p w14:paraId="5A45F406" w14:textId="77777777" w:rsidR="0010338A" w:rsidRPr="00712B9E" w:rsidRDefault="00D23B03" w:rsidP="00D23B03">
      <w:pPr>
        <w:pStyle w:val="berschrift1"/>
        <w:ind w:left="426" w:hanging="426"/>
      </w:pPr>
      <w:r w:rsidRPr="00712B9E">
        <w:t>Honorara</w:t>
      </w:r>
      <w:r w:rsidR="00445F46" w:rsidRPr="00712B9E">
        <w:t>brechnung</w:t>
      </w:r>
      <w:r w:rsidR="00445F46" w:rsidRPr="00712B9E">
        <w:tab/>
      </w:r>
    </w:p>
    <w:p w14:paraId="48AF6059" w14:textId="409BA1A4" w:rsidR="0010338A" w:rsidRPr="00712B9E" w:rsidRDefault="0010338A" w:rsidP="0010338A">
      <w:r w:rsidRPr="00712B9E">
        <w:t xml:space="preserve">Die Honorierung erfolgt </w:t>
      </w:r>
      <w:r w:rsidR="00EA03D8" w:rsidRPr="00712B9E">
        <w:t>nach effektivem Aufwand zu</w:t>
      </w:r>
      <w:r w:rsidR="00F049FF" w:rsidRPr="00712B9E">
        <w:t xml:space="preserve"> den</w:t>
      </w:r>
      <w:r w:rsidR="00C12224" w:rsidRPr="00712B9E">
        <w:t xml:space="preserve"> angebotenen </w:t>
      </w:r>
      <w:r w:rsidR="00EA03D8" w:rsidRPr="00712B9E">
        <w:t>Stundenansätzen nach Kategorien</w:t>
      </w:r>
      <w:r w:rsidR="00F049FF" w:rsidRPr="00712B9E">
        <w:t xml:space="preserve"> gemäss </w:t>
      </w:r>
      <w:r w:rsidR="00632F07" w:rsidRPr="00712B9E">
        <w:t xml:space="preserve">dem Formular "Angaben zum Angebot" vom </w:t>
      </w:r>
      <w:proofErr w:type="spellStart"/>
      <w:proofErr w:type="gramStart"/>
      <w:r w:rsidR="00B81D00" w:rsidRPr="00712B9E">
        <w:t>dd</w:t>
      </w:r>
      <w:r w:rsidR="00632F07" w:rsidRPr="00712B9E">
        <w:t>.</w:t>
      </w:r>
      <w:r w:rsidR="00B81D00" w:rsidRPr="00712B9E">
        <w:t>mm</w:t>
      </w:r>
      <w:r w:rsidR="00632F07" w:rsidRPr="00712B9E">
        <w:t>.</w:t>
      </w:r>
      <w:r w:rsidR="00B81D00" w:rsidRPr="00712B9E">
        <w:t>jjjj</w:t>
      </w:r>
      <w:proofErr w:type="spellEnd"/>
      <w:proofErr w:type="gramEnd"/>
      <w:r w:rsidR="00632F07" w:rsidRPr="00712B9E">
        <w:t>.</w:t>
      </w:r>
    </w:p>
    <w:p w14:paraId="0B100BD4" w14:textId="77777777" w:rsidR="00F049FF" w:rsidRPr="00712B9E" w:rsidRDefault="00F049FF" w:rsidP="0010338A"/>
    <w:p w14:paraId="01A28129" w14:textId="6783CC01" w:rsidR="002A2D58" w:rsidRPr="00712B9E" w:rsidRDefault="002A2D58">
      <w:pPr>
        <w:spacing w:line="240" w:lineRule="auto"/>
      </w:pPr>
      <w:r w:rsidRPr="00712B9E">
        <w:br w:type="page"/>
      </w:r>
    </w:p>
    <w:p w14:paraId="5241BDC3" w14:textId="77777777" w:rsidR="0010338A" w:rsidRPr="00712B9E" w:rsidRDefault="0010338A" w:rsidP="00714C14">
      <w:pPr>
        <w:pStyle w:val="berschrift1"/>
        <w:ind w:left="426" w:hanging="426"/>
      </w:pPr>
      <w:r w:rsidRPr="00712B9E">
        <w:lastRenderedPageBreak/>
        <w:t>Honorarsumme</w:t>
      </w:r>
    </w:p>
    <w:p w14:paraId="3F19C0B3" w14:textId="2E274768" w:rsidR="0010338A" w:rsidRPr="00712B9E" w:rsidRDefault="0010338A" w:rsidP="0010338A">
      <w:r w:rsidRPr="00712B9E">
        <w:t xml:space="preserve">Das Kostendach für </w:t>
      </w:r>
      <w:r w:rsidR="00D717B3" w:rsidRPr="00712B9E">
        <w:t xml:space="preserve">die </w:t>
      </w:r>
      <w:r w:rsidR="00712B9E" w:rsidRPr="00712B9E">
        <w:t>Phasen … bis …</w:t>
      </w:r>
      <w:r w:rsidRPr="00712B9E">
        <w:t xml:space="preserve"> </w:t>
      </w:r>
      <w:r w:rsidR="00EA03D8" w:rsidRPr="00712B9E">
        <w:t>beträgt</w:t>
      </w:r>
      <w:r w:rsidRPr="00712B9E">
        <w:t xml:space="preserve"> Fr. ______ inkl. MwSt.</w:t>
      </w:r>
    </w:p>
    <w:p w14:paraId="2B8FE161" w14:textId="77777777" w:rsidR="00EA03D8" w:rsidRPr="00712B9E" w:rsidRDefault="00EA03D8" w:rsidP="0010338A"/>
    <w:p w14:paraId="49C61CDB" w14:textId="77777777" w:rsidR="00445F46" w:rsidRPr="00712B9E" w:rsidRDefault="00445F46" w:rsidP="00C36FF1">
      <w:r w:rsidRPr="00712B9E">
        <w:t>Das Honorar ist nur für den erfüllten Teil der mit diesem Vertrag vereinbarten Leistungen geschuldet. Honorarforderungen für Mehr- und Zusatzleistungen jeglicher Art, denen keine vorgängige schriftliche Auftragserteilung durch den Auftraggeber zu Grunde liegt, werden grundsätzlich nicht vergütet.</w:t>
      </w:r>
    </w:p>
    <w:p w14:paraId="552AB747" w14:textId="3B873657" w:rsidR="00307EA9" w:rsidRPr="00712B9E" w:rsidRDefault="00307EA9" w:rsidP="0010338A"/>
    <w:p w14:paraId="62C60345" w14:textId="77777777" w:rsidR="00F049FF" w:rsidRPr="00712B9E" w:rsidRDefault="00F049FF" w:rsidP="0010338A"/>
    <w:p w14:paraId="61785E28" w14:textId="77777777" w:rsidR="0010338A" w:rsidRPr="00712B9E" w:rsidRDefault="0010338A" w:rsidP="00714C14">
      <w:pPr>
        <w:pStyle w:val="berschrift1"/>
        <w:ind w:left="426" w:hanging="426"/>
      </w:pPr>
      <w:r w:rsidRPr="00712B9E">
        <w:t xml:space="preserve">Rechnungsstellung </w:t>
      </w:r>
    </w:p>
    <w:p w14:paraId="61C11A8B" w14:textId="77777777" w:rsidR="0010338A" w:rsidRPr="00712B9E" w:rsidRDefault="0010338A" w:rsidP="00C36FF1">
      <w:pPr>
        <w:rPr>
          <w:color w:val="000000"/>
          <w:szCs w:val="24"/>
        </w:rPr>
      </w:pPr>
      <w:r w:rsidRPr="00712B9E">
        <w:t>Die Rechnungen sind für Honoraraufwendungen und Nebenleistungen getrennt auszustellen.</w:t>
      </w:r>
    </w:p>
    <w:p w14:paraId="4824238F" w14:textId="77777777" w:rsidR="0010338A" w:rsidRPr="00712B9E" w:rsidRDefault="0010338A" w:rsidP="0010338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autoSpaceDE w:val="0"/>
        <w:autoSpaceDN w:val="0"/>
        <w:adjustRightInd w:val="0"/>
        <w:spacing w:line="240" w:lineRule="auto"/>
        <w:rPr>
          <w:color w:val="000000"/>
          <w:szCs w:val="24"/>
        </w:rPr>
      </w:pPr>
    </w:p>
    <w:p w14:paraId="2D74EF5B" w14:textId="77777777" w:rsidR="0010338A" w:rsidRPr="00712B9E" w:rsidRDefault="0010338A" w:rsidP="0010338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autoSpaceDE w:val="0"/>
        <w:autoSpaceDN w:val="0"/>
        <w:adjustRightInd w:val="0"/>
        <w:spacing w:line="240" w:lineRule="auto"/>
        <w:rPr>
          <w:color w:val="000000"/>
          <w:szCs w:val="24"/>
        </w:rPr>
      </w:pPr>
      <w:r w:rsidRPr="00712B9E">
        <w:rPr>
          <w:color w:val="000000"/>
          <w:szCs w:val="24"/>
        </w:rPr>
        <w:t>Rechnungsadre</w:t>
      </w:r>
      <w:r w:rsidR="00EA03D8" w:rsidRPr="00712B9E">
        <w:rPr>
          <w:color w:val="000000"/>
          <w:szCs w:val="24"/>
        </w:rPr>
        <w:t>s</w:t>
      </w:r>
      <w:r w:rsidRPr="00712B9E">
        <w:rPr>
          <w:color w:val="000000"/>
          <w:szCs w:val="24"/>
        </w:rPr>
        <w:t xml:space="preserve">se: </w:t>
      </w:r>
    </w:p>
    <w:p w14:paraId="7A0F37B1" w14:textId="77777777" w:rsidR="0010338A" w:rsidRPr="00712B9E" w:rsidRDefault="0010338A" w:rsidP="0010338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autoSpaceDE w:val="0"/>
        <w:autoSpaceDN w:val="0"/>
        <w:adjustRightInd w:val="0"/>
        <w:spacing w:line="240" w:lineRule="auto"/>
        <w:rPr>
          <w:color w:val="000000"/>
          <w:szCs w:val="24"/>
        </w:rPr>
      </w:pPr>
      <w:r w:rsidRPr="00712B9E">
        <w:rPr>
          <w:color w:val="000000"/>
          <w:szCs w:val="24"/>
        </w:rPr>
        <w:t>Universität Zürich</w:t>
      </w:r>
    </w:p>
    <w:p w14:paraId="71997BD9" w14:textId="19E74021" w:rsidR="0010338A" w:rsidRPr="00712B9E" w:rsidRDefault="00B81D00" w:rsidP="0010338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autoSpaceDE w:val="0"/>
        <w:autoSpaceDN w:val="0"/>
        <w:adjustRightInd w:val="0"/>
        <w:spacing w:line="240" w:lineRule="auto"/>
        <w:rPr>
          <w:color w:val="000000"/>
          <w:szCs w:val="24"/>
        </w:rPr>
      </w:pPr>
      <w:r w:rsidRPr="00712B9E">
        <w:rPr>
          <w:color w:val="000000"/>
          <w:szCs w:val="24"/>
        </w:rPr>
        <w:t xml:space="preserve">Abteilung </w:t>
      </w:r>
      <w:proofErr w:type="spellStart"/>
      <w:r w:rsidRPr="00712B9E">
        <w:rPr>
          <w:color w:val="000000"/>
          <w:szCs w:val="24"/>
        </w:rPr>
        <w:t>Planungs</w:t>
      </w:r>
      <w:proofErr w:type="spellEnd"/>
      <w:r w:rsidRPr="00712B9E">
        <w:rPr>
          <w:color w:val="000000"/>
          <w:szCs w:val="24"/>
        </w:rPr>
        <w:t xml:space="preserve"> + </w:t>
      </w:r>
      <w:proofErr w:type="spellStart"/>
      <w:r w:rsidRPr="00712B9E">
        <w:rPr>
          <w:color w:val="000000"/>
          <w:szCs w:val="24"/>
        </w:rPr>
        <w:t>baubegl</w:t>
      </w:r>
      <w:proofErr w:type="spellEnd"/>
      <w:r w:rsidRPr="00712B9E">
        <w:rPr>
          <w:color w:val="000000"/>
          <w:szCs w:val="24"/>
        </w:rPr>
        <w:t>. FM</w:t>
      </w:r>
    </w:p>
    <w:p w14:paraId="28312979" w14:textId="77777777" w:rsidR="0010338A" w:rsidRPr="00712B9E" w:rsidRDefault="0010338A" w:rsidP="0010338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autoSpaceDE w:val="0"/>
        <w:autoSpaceDN w:val="0"/>
        <w:adjustRightInd w:val="0"/>
        <w:spacing w:line="240" w:lineRule="auto"/>
        <w:rPr>
          <w:color w:val="000000"/>
          <w:szCs w:val="24"/>
        </w:rPr>
      </w:pPr>
      <w:r w:rsidRPr="00712B9E">
        <w:rPr>
          <w:color w:val="000000"/>
          <w:szCs w:val="24"/>
        </w:rPr>
        <w:t>Postfach</w:t>
      </w:r>
    </w:p>
    <w:p w14:paraId="0110C155" w14:textId="77777777" w:rsidR="0010338A" w:rsidRPr="00712B9E" w:rsidRDefault="0010338A" w:rsidP="0010338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autoSpaceDE w:val="0"/>
        <w:autoSpaceDN w:val="0"/>
        <w:adjustRightInd w:val="0"/>
        <w:spacing w:line="240" w:lineRule="auto"/>
        <w:rPr>
          <w:color w:val="000000"/>
          <w:szCs w:val="24"/>
        </w:rPr>
      </w:pPr>
      <w:r w:rsidRPr="00712B9E">
        <w:rPr>
          <w:color w:val="000000"/>
          <w:szCs w:val="24"/>
        </w:rPr>
        <w:t>8006 Zürich</w:t>
      </w:r>
    </w:p>
    <w:p w14:paraId="7AD57A18" w14:textId="77777777" w:rsidR="0010338A" w:rsidRPr="00712B9E" w:rsidRDefault="0010338A" w:rsidP="0010338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autoSpaceDE w:val="0"/>
        <w:autoSpaceDN w:val="0"/>
        <w:adjustRightInd w:val="0"/>
        <w:spacing w:line="240" w:lineRule="auto"/>
        <w:rPr>
          <w:color w:val="000000"/>
          <w:szCs w:val="24"/>
        </w:rPr>
      </w:pPr>
    </w:p>
    <w:p w14:paraId="6AB9EEF7" w14:textId="74B1A725" w:rsidR="0010338A" w:rsidRPr="00712B9E" w:rsidRDefault="00A75DBA" w:rsidP="00C36FF1">
      <w:r w:rsidRPr="00712B9E">
        <w:t>Die Rechnungen</w:t>
      </w:r>
      <w:r w:rsidR="0010338A" w:rsidRPr="00712B9E">
        <w:t xml:space="preserve"> sind unter B</w:t>
      </w:r>
      <w:r w:rsidR="006D61B6" w:rsidRPr="00712B9E">
        <w:t xml:space="preserve">eilage der Arbeitsrapporte </w:t>
      </w:r>
      <w:r w:rsidR="001662C1" w:rsidRPr="00712B9E">
        <w:t xml:space="preserve">monatlich </w:t>
      </w:r>
      <w:r w:rsidR="0010338A" w:rsidRPr="00712B9E">
        <w:t xml:space="preserve">der Universität Zürich einzureichen. Sie sind mit der vollständigen Projektbezeichnung und BKP-Arbeitsgattung (Buchungskreis, Objekt, Projekt-Nr. und -Bezeichnung) zu versehen. Allen Rechnungen sind unaufgefordert detaillierte Stundenlisten </w:t>
      </w:r>
      <w:r w:rsidR="001662C1" w:rsidRPr="00712B9E">
        <w:t xml:space="preserve">und Tätigkeitsnachweise je Teilmodul und Mitarbeiter </w:t>
      </w:r>
      <w:r w:rsidR="0010338A" w:rsidRPr="00712B9E">
        <w:t xml:space="preserve">beizufügen. </w:t>
      </w:r>
      <w:r w:rsidR="00D717B3" w:rsidRPr="00712B9E">
        <w:t xml:space="preserve">Die Arbeitsrapporte </w:t>
      </w:r>
      <w:r w:rsidR="0010338A" w:rsidRPr="00712B9E">
        <w:t>müssen von allen Mitarbeitenden visiert und datiert sein. Die Schlussabrechnung ist bis spätestens einen Monat nach Beendigung der Arbeiten einzureichen. Auf Verlangen sind alle Unterlagen, auf denen die Honorarrechnung beruht, zur Einsichtnahme vorzulegen.</w:t>
      </w:r>
    </w:p>
    <w:p w14:paraId="7A117609" w14:textId="77777777" w:rsidR="00F049FF" w:rsidRPr="00712B9E" w:rsidRDefault="00F049FF" w:rsidP="0010338A"/>
    <w:p w14:paraId="0AEA1E39" w14:textId="77777777" w:rsidR="00F049FF" w:rsidRPr="00712B9E" w:rsidRDefault="00F049FF" w:rsidP="0010338A"/>
    <w:p w14:paraId="52963A5C" w14:textId="77777777" w:rsidR="0010338A" w:rsidRPr="00712B9E" w:rsidRDefault="00445F46" w:rsidP="00445F46">
      <w:pPr>
        <w:pStyle w:val="berschrift1"/>
        <w:ind w:left="426" w:hanging="426"/>
      </w:pPr>
      <w:r w:rsidRPr="00712B9E">
        <w:t xml:space="preserve">Zahlungsbedingungen </w:t>
      </w:r>
    </w:p>
    <w:p w14:paraId="6849CA77" w14:textId="77777777" w:rsidR="00445F46" w:rsidRPr="00712B9E" w:rsidRDefault="00445F46" w:rsidP="00C36FF1">
      <w:r w:rsidRPr="00712B9E">
        <w:t xml:space="preserve">Die Zahlungsfrist beträgt 60 Tage. </w:t>
      </w:r>
      <w:r w:rsidR="002E1E09" w:rsidRPr="00712B9E">
        <w:t xml:space="preserve">Die Zahlungsfrist für die Schlussrechnung beträgt 90 Tage. </w:t>
      </w:r>
    </w:p>
    <w:p w14:paraId="165A648A" w14:textId="77777777" w:rsidR="0010338A" w:rsidRPr="00712B9E" w:rsidRDefault="0010338A" w:rsidP="0010338A">
      <w:pPr>
        <w:rPr>
          <w:b/>
        </w:rPr>
      </w:pPr>
    </w:p>
    <w:p w14:paraId="24CFC74B" w14:textId="77777777" w:rsidR="00632F07" w:rsidRPr="00712B9E" w:rsidRDefault="00632F07" w:rsidP="0010338A">
      <w:pPr>
        <w:rPr>
          <w:b/>
        </w:rPr>
      </w:pPr>
    </w:p>
    <w:p w14:paraId="521D54D2" w14:textId="77777777" w:rsidR="0010338A" w:rsidRPr="00712B9E" w:rsidRDefault="0010338A" w:rsidP="00714C14">
      <w:pPr>
        <w:pStyle w:val="berschrift1"/>
        <w:ind w:left="426" w:hanging="426"/>
      </w:pPr>
      <w:r w:rsidRPr="00712B9E">
        <w:t>Termine</w:t>
      </w:r>
    </w:p>
    <w:p w14:paraId="4A4BEE8E" w14:textId="77777777" w:rsidR="00307EA9" w:rsidRPr="00712B9E" w:rsidRDefault="005F0579" w:rsidP="0010338A">
      <w:r w:rsidRPr="00712B9E">
        <w:t xml:space="preserve">Die Termine werden spätestens an der Projektstartsitzung festgelegt. Die Meilensteine gemäss </w:t>
      </w:r>
      <w:r w:rsidR="00DC73DF" w:rsidRPr="00712B9E">
        <w:t xml:space="preserve">den </w:t>
      </w:r>
      <w:r w:rsidRPr="00712B9E">
        <w:t>Angaben in den Submissionsunterlagen sind einzuhalten. Die Verantwortung für die Einhaltung der Termine obliegt beim Beauftragten. Absehbarer Verzug ist dem Auftraggeber unverzüglich schriftlich mitzuteilen.</w:t>
      </w:r>
    </w:p>
    <w:p w14:paraId="5E0B9780" w14:textId="77777777" w:rsidR="00307EA9" w:rsidRPr="00712B9E" w:rsidRDefault="00307EA9" w:rsidP="0010338A"/>
    <w:p w14:paraId="45535459" w14:textId="77777777" w:rsidR="00307EA9" w:rsidRPr="00712B9E" w:rsidRDefault="00307EA9" w:rsidP="00307EA9">
      <w:pPr>
        <w:pStyle w:val="berschrift1"/>
        <w:ind w:left="426" w:hanging="426"/>
      </w:pPr>
      <w:r w:rsidRPr="00712B9E">
        <w:t>Nebenkosten</w:t>
      </w:r>
    </w:p>
    <w:p w14:paraId="28D7A915" w14:textId="77777777" w:rsidR="00307EA9" w:rsidRPr="00712B9E" w:rsidRDefault="00307EA9" w:rsidP="00307EA9">
      <w:r w:rsidRPr="00712B9E">
        <w:t xml:space="preserve">Die für die Erfüllung der vertraglichen Leistungen notwendigen Reisezeiten, Fahrtkosten und Spesen gelten mit dem vereinbarten Honorar als abgegolten, unabhängig von Verkehrsmitteln und Distanzen sowie Standorten der Beteiligten und der Baustelle. Dies gilt auch für ausserkantonale und ausländische Beauftragte. </w:t>
      </w:r>
    </w:p>
    <w:p w14:paraId="2F54479B" w14:textId="77777777" w:rsidR="00307EA9" w:rsidRPr="00712B9E" w:rsidRDefault="00307EA9" w:rsidP="0010338A">
      <w:r w:rsidRPr="00712B9E">
        <w:t xml:space="preserve">Nebenkosten können nach Aufwand verrechnet werden, wenn diese durch den Auftraggeber genehmigt werden. Rechnungen für genehmigte Nebenkosten sind getrennt auszustellen. </w:t>
      </w:r>
    </w:p>
    <w:p w14:paraId="4F4BC286" w14:textId="77777777" w:rsidR="00632F07" w:rsidRPr="00712B9E" w:rsidRDefault="00632F07" w:rsidP="0010338A"/>
    <w:p w14:paraId="287277E1" w14:textId="77777777" w:rsidR="00E52A4F" w:rsidRPr="00712B9E" w:rsidRDefault="00E52A4F" w:rsidP="0010338A"/>
    <w:p w14:paraId="4A6DCD7A" w14:textId="77777777" w:rsidR="0010338A" w:rsidRPr="00712B9E" w:rsidRDefault="0010338A" w:rsidP="00714C14">
      <w:pPr>
        <w:pStyle w:val="berschrift1"/>
        <w:ind w:left="426" w:hanging="426"/>
      </w:pPr>
      <w:r w:rsidRPr="00712B9E">
        <w:lastRenderedPageBreak/>
        <w:t>Haftung</w:t>
      </w:r>
    </w:p>
    <w:p w14:paraId="717099E2" w14:textId="7F4DED9D" w:rsidR="0010338A" w:rsidRPr="00712B9E" w:rsidRDefault="0010338A" w:rsidP="0010338A">
      <w:r w:rsidRPr="00712B9E">
        <w:t xml:space="preserve">Uneingeschränkt nach dem schweizerischen Obligationenrecht. </w:t>
      </w:r>
      <w:r w:rsidR="000366AB" w:rsidRPr="00712B9E">
        <w:t>Der Beauftragte hat sich</w:t>
      </w:r>
      <w:r w:rsidRPr="00712B9E">
        <w:t xml:space="preserve"> verpflichtet, sich ausreichend gegen Personen- und Sachschäden</w:t>
      </w:r>
      <w:r w:rsidR="00D54C0E" w:rsidRPr="00712B9E">
        <w:t>,</w:t>
      </w:r>
      <w:r w:rsidR="00742787" w:rsidRPr="00712B9E">
        <w:t xml:space="preserve"> gegen Bauten-, Anlagen-, und Vermögensschaden</w:t>
      </w:r>
      <w:r w:rsidR="000366AB" w:rsidRPr="00712B9E">
        <w:t xml:space="preserve"> </w:t>
      </w:r>
      <w:r w:rsidRPr="00712B9E">
        <w:t xml:space="preserve">sowie gegen die Folgen Ihrer vertraglichen Haftung zu versichern und </w:t>
      </w:r>
      <w:r w:rsidR="000366AB" w:rsidRPr="00712B9E">
        <w:t xml:space="preserve">dem Auftraggeber </w:t>
      </w:r>
      <w:r w:rsidRPr="00712B9E">
        <w:t>bei Bedarf hierüber einen Nachweis zu erbringen.</w:t>
      </w:r>
    </w:p>
    <w:p w14:paraId="07CC67C5" w14:textId="77777777" w:rsidR="0010338A" w:rsidRPr="00712B9E" w:rsidRDefault="0010338A" w:rsidP="0010338A">
      <w:pPr>
        <w:rPr>
          <w:b/>
        </w:rPr>
      </w:pPr>
    </w:p>
    <w:p w14:paraId="47B59D00" w14:textId="77777777" w:rsidR="00632F07" w:rsidRPr="00712B9E" w:rsidRDefault="00632F07" w:rsidP="0010338A">
      <w:pPr>
        <w:rPr>
          <w:b/>
        </w:rPr>
      </w:pPr>
    </w:p>
    <w:p w14:paraId="1D54D7D4" w14:textId="77777777" w:rsidR="005F0579" w:rsidRPr="00712B9E" w:rsidRDefault="005F0579" w:rsidP="005F0579">
      <w:pPr>
        <w:pStyle w:val="berschrift1"/>
        <w:ind w:left="426" w:hanging="426"/>
      </w:pPr>
      <w:r w:rsidRPr="00712B9E">
        <w:t xml:space="preserve">Weitere Verpflichtungen des Beauftragten </w:t>
      </w:r>
    </w:p>
    <w:p w14:paraId="5AE896C9" w14:textId="77777777" w:rsidR="005F0579" w:rsidRPr="00712B9E" w:rsidRDefault="005F0579" w:rsidP="005F0579">
      <w:r w:rsidRPr="00712B9E">
        <w:t>Des Weiteren verpflichtet sich der Beauftragte, für Leistungen in der Schweiz die Gleichbehandlung von Frau und Mann in Bezug auf die Lohngleichheit einzuhalten.</w:t>
      </w:r>
      <w:r w:rsidR="00DC73DF" w:rsidRPr="00712B9E">
        <w:t xml:space="preserve"> </w:t>
      </w:r>
      <w:r w:rsidRPr="00712B9E">
        <w:t>Zieht der Beauftragte zur Vertragserfüllung Dritte bei, hat er diese zu verpflichten, die vorgenannten Grundsätze ebenfalls einzuhalten.</w:t>
      </w:r>
      <w:r w:rsidR="00DC73DF" w:rsidRPr="00712B9E">
        <w:t xml:space="preserve"> </w:t>
      </w:r>
      <w:r w:rsidRPr="00712B9E">
        <w:t xml:space="preserve">Bei Missachtung vorstehender Verpflichtungen hat der Beauftragte dem Auftraggeber pro Verstoss eine Konventionalstrafe in der Höhe von 10 % der Auftragssumme exkl. MwSt., mindestens aber CHF 3'000, höchstens jedoch CHF 100'000 zu entrichten. </w:t>
      </w:r>
    </w:p>
    <w:p w14:paraId="27ED94C2" w14:textId="77777777" w:rsidR="005F0579" w:rsidRPr="00712B9E" w:rsidRDefault="005F0579" w:rsidP="0010338A">
      <w:pPr>
        <w:rPr>
          <w:b/>
        </w:rPr>
      </w:pPr>
    </w:p>
    <w:p w14:paraId="607093FE" w14:textId="77777777" w:rsidR="005F0579" w:rsidRPr="00712B9E" w:rsidRDefault="005F0579" w:rsidP="0010338A">
      <w:pPr>
        <w:rPr>
          <w:b/>
        </w:rPr>
      </w:pPr>
    </w:p>
    <w:p w14:paraId="59EA55FB" w14:textId="77777777" w:rsidR="0010338A" w:rsidRPr="00712B9E" w:rsidRDefault="0010338A" w:rsidP="00714C14">
      <w:pPr>
        <w:pStyle w:val="berschrift1"/>
        <w:ind w:left="426" w:hanging="426"/>
      </w:pPr>
      <w:r w:rsidRPr="00712B9E">
        <w:t>Organisation</w:t>
      </w:r>
    </w:p>
    <w:p w14:paraId="0DF16ECE" w14:textId="0BA4C7CA" w:rsidR="0010338A" w:rsidRPr="00712B9E" w:rsidRDefault="0010338A" w:rsidP="0010338A">
      <w:r w:rsidRPr="00712B9E">
        <w:t xml:space="preserve">Projektleitung </w:t>
      </w:r>
      <w:r w:rsidR="00443676" w:rsidRPr="00712B9E">
        <w:t>Auftraggeber</w:t>
      </w:r>
      <w:r w:rsidRPr="00712B9E">
        <w:t>:</w:t>
      </w:r>
    </w:p>
    <w:p w14:paraId="0234888A" w14:textId="77777777" w:rsidR="0010338A" w:rsidRPr="00712B9E" w:rsidRDefault="0010338A" w:rsidP="0010338A">
      <w:r w:rsidRPr="00712B9E">
        <w:t>Andreas Pfeiffer / Philipp Glatt</w:t>
      </w:r>
    </w:p>
    <w:p w14:paraId="3466D659" w14:textId="77777777" w:rsidR="00BE5F3A" w:rsidRPr="00712B9E" w:rsidRDefault="00BE5F3A" w:rsidP="0010338A"/>
    <w:p w14:paraId="6839E15C" w14:textId="77777777" w:rsidR="00BE5F3A" w:rsidRPr="00712B9E" w:rsidRDefault="00BE5F3A" w:rsidP="0010338A"/>
    <w:p w14:paraId="0A1CAC39" w14:textId="53335B5F" w:rsidR="0010338A" w:rsidRPr="00712B9E" w:rsidRDefault="00467B6A" w:rsidP="0010338A">
      <w:r w:rsidRPr="00712B9E">
        <w:t>Projektleitung</w:t>
      </w:r>
      <w:r w:rsidR="00D717B3" w:rsidRPr="00712B9E">
        <w:t xml:space="preserve"> Beauftragte:</w:t>
      </w:r>
    </w:p>
    <w:p w14:paraId="0907C6C6" w14:textId="74453D7A" w:rsidR="0010338A" w:rsidRPr="00712B9E" w:rsidRDefault="00D717B3" w:rsidP="0010338A">
      <w:r w:rsidRPr="00712B9E">
        <w:t>[</w:t>
      </w:r>
      <w:r w:rsidR="0010338A" w:rsidRPr="00712B9E">
        <w:t>Generalplaner X</w:t>
      </w:r>
      <w:r w:rsidRPr="00712B9E">
        <w:t>]</w:t>
      </w:r>
    </w:p>
    <w:p w14:paraId="0A615906" w14:textId="77777777" w:rsidR="0010338A" w:rsidRPr="00712B9E" w:rsidRDefault="00D717B3" w:rsidP="0010338A">
      <w:r w:rsidRPr="00712B9E">
        <w:t>[</w:t>
      </w:r>
      <w:r w:rsidR="00443676" w:rsidRPr="00712B9E">
        <w:t>Vorname Name</w:t>
      </w:r>
      <w:r w:rsidRPr="00712B9E">
        <w:t>]</w:t>
      </w:r>
      <w:r w:rsidR="00443676" w:rsidRPr="00712B9E">
        <w:t xml:space="preserve"> </w:t>
      </w:r>
      <w:r w:rsidR="00443676" w:rsidRPr="00712B9E">
        <w:br/>
      </w:r>
      <w:r w:rsidRPr="00712B9E">
        <w:t>[</w:t>
      </w:r>
      <w:r w:rsidR="00443676" w:rsidRPr="00712B9E">
        <w:t>Email</w:t>
      </w:r>
      <w:r w:rsidRPr="00712B9E">
        <w:t>]</w:t>
      </w:r>
      <w:r w:rsidR="00443676" w:rsidRPr="00712B9E">
        <w:t xml:space="preserve"> </w:t>
      </w:r>
    </w:p>
    <w:p w14:paraId="53A0EC68" w14:textId="77777777" w:rsidR="00443676" w:rsidRPr="00712B9E" w:rsidRDefault="00D717B3" w:rsidP="0010338A">
      <w:r w:rsidRPr="00712B9E">
        <w:t>[</w:t>
      </w:r>
      <w:r w:rsidR="00443676" w:rsidRPr="00712B9E">
        <w:t>Telefonnummer</w:t>
      </w:r>
      <w:r w:rsidRPr="00712B9E">
        <w:t>]</w:t>
      </w:r>
      <w:r w:rsidR="00443676" w:rsidRPr="00712B9E">
        <w:t xml:space="preserve"> </w:t>
      </w:r>
    </w:p>
    <w:p w14:paraId="5F9A3895" w14:textId="77777777" w:rsidR="00443676" w:rsidRPr="00712B9E" w:rsidRDefault="00443676" w:rsidP="0010338A"/>
    <w:p w14:paraId="3A798E10" w14:textId="77777777" w:rsidR="00443676" w:rsidRPr="00712B9E" w:rsidRDefault="00467B6A" w:rsidP="0010338A">
      <w:r w:rsidRPr="00712B9E">
        <w:t>Projektleitung</w:t>
      </w:r>
      <w:r w:rsidR="00443676" w:rsidRPr="00712B9E">
        <w:t xml:space="preserve"> Stellvertretung</w:t>
      </w:r>
      <w:r w:rsidR="00D717B3" w:rsidRPr="00712B9E">
        <w:t xml:space="preserve"> Beauftragte</w:t>
      </w:r>
      <w:r w:rsidRPr="00712B9E">
        <w:t xml:space="preserve">: </w:t>
      </w:r>
      <w:r w:rsidR="00443676" w:rsidRPr="00712B9E">
        <w:t xml:space="preserve"> </w:t>
      </w:r>
    </w:p>
    <w:p w14:paraId="644BBECC" w14:textId="77777777" w:rsidR="00443676" w:rsidRPr="00712B9E" w:rsidRDefault="00D717B3" w:rsidP="00443676">
      <w:r w:rsidRPr="00712B9E">
        <w:t>[</w:t>
      </w:r>
      <w:r w:rsidR="00443676" w:rsidRPr="00712B9E">
        <w:t>Generalplaner X</w:t>
      </w:r>
      <w:r w:rsidRPr="00712B9E">
        <w:t>]</w:t>
      </w:r>
    </w:p>
    <w:p w14:paraId="48E380C9" w14:textId="77777777" w:rsidR="00443676" w:rsidRPr="00712B9E" w:rsidRDefault="00D717B3" w:rsidP="00443676">
      <w:r w:rsidRPr="00712B9E">
        <w:t>[</w:t>
      </w:r>
      <w:r w:rsidR="00443676" w:rsidRPr="00712B9E">
        <w:t>Vorname Name</w:t>
      </w:r>
      <w:r w:rsidRPr="00712B9E">
        <w:t>]</w:t>
      </w:r>
      <w:r w:rsidR="00443676" w:rsidRPr="00712B9E">
        <w:t xml:space="preserve"> </w:t>
      </w:r>
    </w:p>
    <w:p w14:paraId="5AD06F57" w14:textId="77777777" w:rsidR="00443676" w:rsidRPr="00712B9E" w:rsidRDefault="00D717B3" w:rsidP="00443676">
      <w:r w:rsidRPr="00712B9E">
        <w:t>[</w:t>
      </w:r>
      <w:r w:rsidR="00443676" w:rsidRPr="00712B9E">
        <w:t>Email</w:t>
      </w:r>
      <w:r w:rsidRPr="00712B9E">
        <w:t>]</w:t>
      </w:r>
      <w:r w:rsidR="00443676" w:rsidRPr="00712B9E">
        <w:t xml:space="preserve"> </w:t>
      </w:r>
    </w:p>
    <w:p w14:paraId="094C5206" w14:textId="77777777" w:rsidR="00443676" w:rsidRPr="00712B9E" w:rsidRDefault="00D717B3" w:rsidP="00443676">
      <w:r w:rsidRPr="00712B9E">
        <w:t>[</w:t>
      </w:r>
      <w:r w:rsidR="00443676" w:rsidRPr="00712B9E">
        <w:t>Telefonnummer</w:t>
      </w:r>
      <w:r w:rsidRPr="00712B9E">
        <w:t>]</w:t>
      </w:r>
    </w:p>
    <w:p w14:paraId="4FF3557E" w14:textId="77777777" w:rsidR="00443676" w:rsidRPr="00712B9E" w:rsidRDefault="00443676" w:rsidP="0010338A"/>
    <w:p w14:paraId="4523AE25" w14:textId="77777777" w:rsidR="00BE5F3A" w:rsidRPr="00712B9E" w:rsidRDefault="00BE5F3A" w:rsidP="0010338A"/>
    <w:p w14:paraId="04DCA673" w14:textId="77777777" w:rsidR="00BE5F3A" w:rsidRPr="00712B9E" w:rsidRDefault="00BE5F3A" w:rsidP="00BE5F3A">
      <w:pPr>
        <w:pStyle w:val="berschrift1"/>
        <w:ind w:left="426" w:hanging="426"/>
      </w:pPr>
      <w:r w:rsidRPr="00712B9E">
        <w:t>CAD-Daten</w:t>
      </w:r>
    </w:p>
    <w:p w14:paraId="0F8F3239" w14:textId="0A6F0F3C" w:rsidR="00BD4835" w:rsidRPr="00712B9E" w:rsidRDefault="00BD4835" w:rsidP="00BD4835">
      <w:r w:rsidRPr="00712B9E">
        <w:t xml:space="preserve">Der Beauftragte verpflichtet sich, seine CAD-Daten gemäss der im Zeitpunkt der Vertragsunterzeichnung aktuellen CAD-Richtlinie des Hochbauamtes </w:t>
      </w:r>
      <w:r w:rsidR="002A2D58" w:rsidRPr="00712B9E">
        <w:t xml:space="preserve">des Kantons Zürich </w:t>
      </w:r>
      <w:r w:rsidRPr="00712B9E">
        <w:t>zu erstellen und zu übergeben. Dieses Dokument sowie weitere Hilfsmittel sind unter http://www.cadexchange.ch verfügbar.</w:t>
      </w:r>
    </w:p>
    <w:p w14:paraId="0386668A" w14:textId="01698356" w:rsidR="00BE5F3A" w:rsidRPr="00712B9E" w:rsidRDefault="00BE5F3A" w:rsidP="0010338A"/>
    <w:p w14:paraId="61A82672" w14:textId="77777777" w:rsidR="002A2D58" w:rsidRPr="00712B9E" w:rsidRDefault="002A2D58" w:rsidP="0010338A"/>
    <w:p w14:paraId="014AF330" w14:textId="77777777" w:rsidR="00BE5F3A" w:rsidRPr="00712B9E" w:rsidRDefault="00BE5F3A" w:rsidP="00BE5F3A">
      <w:pPr>
        <w:pStyle w:val="berschrift1"/>
        <w:ind w:left="426" w:hanging="426"/>
      </w:pPr>
      <w:r w:rsidRPr="00712B9E">
        <w:lastRenderedPageBreak/>
        <w:t>Anwendbares Recht und Gerichtsstand</w:t>
      </w:r>
    </w:p>
    <w:p w14:paraId="3360180F" w14:textId="77777777" w:rsidR="00BE5F3A" w:rsidRPr="00712B9E" w:rsidRDefault="00BE5F3A" w:rsidP="00BE5F3A">
      <w:r w:rsidRPr="00712B9E">
        <w:t>Auf den vorliegenden Vertrag ist ausschliesslich schweizerisches Recht anwendbar. Die Bestimmungen des Wiener Kaufrechts (Übereinkommen der Vereinten Nationen über Verträge über den internationalen Warenkauf, abgeschlossen in Wien am 11.04.1980) werden wegbedungen.</w:t>
      </w:r>
    </w:p>
    <w:p w14:paraId="0887C3F5" w14:textId="77777777" w:rsidR="00BE5F3A" w:rsidRPr="00712B9E" w:rsidRDefault="00BE5F3A" w:rsidP="00BE5F3A"/>
    <w:p w14:paraId="5B753813" w14:textId="77777777" w:rsidR="00BE5F3A" w:rsidRPr="00712B9E" w:rsidRDefault="00BE5F3A" w:rsidP="00BE5F3A">
      <w:r w:rsidRPr="00712B9E">
        <w:t>Der Gerichtsstand ist Zürich</w:t>
      </w:r>
      <w:r w:rsidR="00632F07" w:rsidRPr="00712B9E">
        <w:t>.</w:t>
      </w:r>
    </w:p>
    <w:p w14:paraId="3AF51D96" w14:textId="77777777" w:rsidR="00BE5F3A" w:rsidRPr="00712B9E" w:rsidRDefault="00BE5F3A" w:rsidP="00BE5F3A"/>
    <w:p w14:paraId="5216D693" w14:textId="77777777" w:rsidR="000F0430" w:rsidRPr="00712B9E" w:rsidRDefault="000F0430" w:rsidP="00BE5F3A"/>
    <w:p w14:paraId="251E4339" w14:textId="77777777" w:rsidR="00447338" w:rsidRPr="00712B9E" w:rsidRDefault="00447338" w:rsidP="00447338">
      <w:pPr>
        <w:pStyle w:val="berschrift1"/>
        <w:ind w:left="426" w:hanging="426"/>
      </w:pPr>
      <w:r w:rsidRPr="00712B9E">
        <w:t>Ausfertigung und Schriftlichkeitsvorbehalt</w:t>
      </w:r>
    </w:p>
    <w:p w14:paraId="1505958F" w14:textId="77777777" w:rsidR="00447338" w:rsidRPr="00712B9E" w:rsidRDefault="00447338" w:rsidP="00447338">
      <w:r w:rsidRPr="00712B9E">
        <w:t>Die vorliegende Vertragsurkunde ist in zwei gleichlautenden Exemplaren ausgefertigt.</w:t>
      </w:r>
    </w:p>
    <w:p w14:paraId="12475D1A" w14:textId="77777777" w:rsidR="00447338" w:rsidRPr="00712B9E" w:rsidRDefault="00447338" w:rsidP="00447338">
      <w:r w:rsidRPr="00712B9E">
        <w:t>Der Beauftragte und der Auftraggeber haben je ein unterzeichnetes Exemplar erhalten.</w:t>
      </w:r>
    </w:p>
    <w:p w14:paraId="56CB733A" w14:textId="77777777" w:rsidR="00447338" w:rsidRPr="00712B9E" w:rsidRDefault="00447338" w:rsidP="00447338"/>
    <w:p w14:paraId="56106E88" w14:textId="77777777" w:rsidR="00447338" w:rsidRPr="00712B9E" w:rsidRDefault="00447338" w:rsidP="00447338">
      <w:r w:rsidRPr="00712B9E">
        <w:t>Der vorliegende Vertrag ist nur rechtsgültig, wenn er von den Parteien unterzeichnet ist.</w:t>
      </w:r>
    </w:p>
    <w:p w14:paraId="4F6D37EA" w14:textId="77777777" w:rsidR="00447338" w:rsidRPr="00712B9E" w:rsidRDefault="00447338" w:rsidP="00447338"/>
    <w:p w14:paraId="2C06E40D" w14:textId="77777777" w:rsidR="00447338" w:rsidRPr="00712B9E" w:rsidRDefault="00447338" w:rsidP="00447338"/>
    <w:p w14:paraId="1F678A9C" w14:textId="77777777" w:rsidR="00BE5F3A" w:rsidRPr="00712B9E" w:rsidRDefault="00447338" w:rsidP="00447338">
      <w:pPr>
        <w:pStyle w:val="berschrift1"/>
        <w:ind w:left="426" w:hanging="426"/>
      </w:pPr>
      <w:r w:rsidRPr="00712B9E">
        <w:t>Unterschriften</w:t>
      </w:r>
    </w:p>
    <w:p w14:paraId="623D4BE0" w14:textId="77777777" w:rsidR="00BE5F3A" w:rsidRPr="00712B9E" w:rsidRDefault="00BE5F3A" w:rsidP="00BE5F3A"/>
    <w:p w14:paraId="38FC1301" w14:textId="47E027A6" w:rsidR="00447338" w:rsidRPr="00712B9E" w:rsidRDefault="00447338" w:rsidP="00BE5F3A">
      <w:proofErr w:type="gramStart"/>
      <w:r w:rsidRPr="00712B9E">
        <w:t xml:space="preserve">Zürich, </w:t>
      </w:r>
      <w:r w:rsidR="00467B6A" w:rsidRPr="00712B9E">
        <w:t xml:space="preserve"> Datum</w:t>
      </w:r>
      <w:proofErr w:type="gramEnd"/>
    </w:p>
    <w:p w14:paraId="3971D525" w14:textId="77777777" w:rsidR="00447338" w:rsidRPr="00712B9E" w:rsidRDefault="00447338" w:rsidP="00BE5F3A">
      <w:pPr>
        <w:rPr>
          <w:b/>
        </w:rPr>
      </w:pPr>
      <w:r w:rsidRPr="00712B9E">
        <w:rPr>
          <w:b/>
        </w:rPr>
        <w:t>Der Auftraggeber</w:t>
      </w:r>
    </w:p>
    <w:p w14:paraId="5F0AC6BA" w14:textId="77777777" w:rsidR="008C6D35" w:rsidRPr="00712B9E" w:rsidRDefault="008C6D35" w:rsidP="00BE5F3A"/>
    <w:p w14:paraId="3B76C90E" w14:textId="77777777" w:rsidR="00447338" w:rsidRPr="00712B9E" w:rsidRDefault="00447338" w:rsidP="00BE5F3A">
      <w:r w:rsidRPr="00712B9E">
        <w:t>Universität Zürich</w:t>
      </w:r>
    </w:p>
    <w:p w14:paraId="570BDEBF" w14:textId="77777777" w:rsidR="00447338" w:rsidRPr="00712B9E" w:rsidRDefault="00447338" w:rsidP="00BE5F3A"/>
    <w:p w14:paraId="7D6D3C38" w14:textId="77777777" w:rsidR="00447338" w:rsidRPr="00712B9E" w:rsidRDefault="00447338" w:rsidP="00BE5F3A"/>
    <w:p w14:paraId="62AC33B1" w14:textId="77777777" w:rsidR="00447338" w:rsidRPr="00712B9E" w:rsidRDefault="00447338" w:rsidP="00BE5F3A">
      <w:r w:rsidRPr="00712B9E">
        <w:tab/>
      </w:r>
      <w:r w:rsidRPr="00712B9E">
        <w:tab/>
      </w:r>
      <w:r w:rsidRPr="00712B9E">
        <w:tab/>
      </w:r>
      <w:r w:rsidRPr="00712B9E">
        <w:tab/>
        <w:t>_____________</w:t>
      </w:r>
      <w:r w:rsidR="008C6D35" w:rsidRPr="00712B9E">
        <w:t>______</w:t>
      </w:r>
      <w:r w:rsidR="008C6D35" w:rsidRPr="00712B9E">
        <w:tab/>
      </w:r>
      <w:r w:rsidRPr="00712B9E">
        <w:tab/>
      </w:r>
      <w:r w:rsidR="008C6D35" w:rsidRPr="00712B9E">
        <w:t>___________________</w:t>
      </w:r>
    </w:p>
    <w:p w14:paraId="0347F72E" w14:textId="77777777" w:rsidR="00447338" w:rsidRPr="00712B9E" w:rsidRDefault="00447338" w:rsidP="00BE5F3A">
      <w:pPr>
        <w:rPr>
          <w:sz w:val="12"/>
          <w:szCs w:val="12"/>
        </w:rPr>
      </w:pPr>
      <w:r w:rsidRPr="00712B9E">
        <w:rPr>
          <w:sz w:val="12"/>
          <w:szCs w:val="12"/>
        </w:rPr>
        <w:tab/>
      </w:r>
      <w:r w:rsidRPr="00712B9E">
        <w:rPr>
          <w:sz w:val="12"/>
          <w:szCs w:val="12"/>
        </w:rPr>
        <w:tab/>
      </w:r>
      <w:r w:rsidRPr="00712B9E">
        <w:rPr>
          <w:sz w:val="12"/>
          <w:szCs w:val="12"/>
        </w:rPr>
        <w:tab/>
      </w:r>
      <w:r w:rsidRPr="00712B9E">
        <w:rPr>
          <w:sz w:val="12"/>
          <w:szCs w:val="12"/>
        </w:rPr>
        <w:tab/>
        <w:t xml:space="preserve">Vorname Name, Funktion </w:t>
      </w:r>
      <w:r w:rsidRPr="00712B9E">
        <w:rPr>
          <w:sz w:val="12"/>
          <w:szCs w:val="12"/>
        </w:rPr>
        <w:tab/>
      </w:r>
      <w:r w:rsidRPr="00712B9E">
        <w:rPr>
          <w:sz w:val="12"/>
          <w:szCs w:val="12"/>
        </w:rPr>
        <w:tab/>
      </w:r>
      <w:r w:rsidR="008C6D35" w:rsidRPr="00712B9E">
        <w:rPr>
          <w:sz w:val="12"/>
          <w:szCs w:val="12"/>
        </w:rPr>
        <w:tab/>
      </w:r>
      <w:r w:rsidRPr="00712B9E">
        <w:rPr>
          <w:sz w:val="12"/>
          <w:szCs w:val="12"/>
        </w:rPr>
        <w:t xml:space="preserve">Vorname Name, </w:t>
      </w:r>
      <w:r w:rsidR="008C6D35" w:rsidRPr="00712B9E">
        <w:rPr>
          <w:sz w:val="12"/>
          <w:szCs w:val="12"/>
        </w:rPr>
        <w:t>Projektleiter</w:t>
      </w:r>
    </w:p>
    <w:p w14:paraId="7AE24612" w14:textId="77777777" w:rsidR="00447338" w:rsidRPr="00712B9E" w:rsidRDefault="00447338" w:rsidP="00BE5F3A"/>
    <w:p w14:paraId="55A720BE" w14:textId="77777777" w:rsidR="008C6D35" w:rsidRPr="00712B9E" w:rsidRDefault="008C6D35" w:rsidP="00BE5F3A"/>
    <w:p w14:paraId="07A001B4" w14:textId="77777777" w:rsidR="00467B6A" w:rsidRPr="00712B9E" w:rsidRDefault="00467B6A" w:rsidP="00BE5F3A">
      <w:r w:rsidRPr="00712B9E">
        <w:t xml:space="preserve">Ort, Datum </w:t>
      </w:r>
    </w:p>
    <w:p w14:paraId="206E005A" w14:textId="77777777" w:rsidR="00467B6A" w:rsidRPr="00712B9E" w:rsidRDefault="00467B6A" w:rsidP="00BE5F3A"/>
    <w:p w14:paraId="37104BBF" w14:textId="77777777" w:rsidR="008C6D35" w:rsidRPr="00712B9E" w:rsidRDefault="008C6D35" w:rsidP="00BE5F3A">
      <w:pPr>
        <w:rPr>
          <w:b/>
        </w:rPr>
      </w:pPr>
      <w:r w:rsidRPr="00712B9E">
        <w:rPr>
          <w:b/>
        </w:rPr>
        <w:t xml:space="preserve">Der Beauftragte </w:t>
      </w:r>
    </w:p>
    <w:p w14:paraId="0736AA11" w14:textId="77777777" w:rsidR="008C6D35" w:rsidRPr="00712B9E" w:rsidRDefault="008C6D35" w:rsidP="00BE5F3A"/>
    <w:p w14:paraId="5727132F" w14:textId="77777777" w:rsidR="008C6D35" w:rsidRPr="00712B9E" w:rsidRDefault="008C6D35" w:rsidP="00BE5F3A">
      <w:r w:rsidRPr="00712B9E">
        <w:t>Generalplaner X</w:t>
      </w:r>
    </w:p>
    <w:p w14:paraId="1117D715" w14:textId="77777777" w:rsidR="008C6D35" w:rsidRPr="00712B9E" w:rsidRDefault="008C6D35" w:rsidP="00BE5F3A"/>
    <w:p w14:paraId="5AA2EE69" w14:textId="77777777" w:rsidR="008C6D35" w:rsidRPr="00712B9E" w:rsidRDefault="008C6D35" w:rsidP="00BE5F3A"/>
    <w:p w14:paraId="37A10B4F" w14:textId="77777777" w:rsidR="00EB4FA6" w:rsidRPr="00712B9E" w:rsidRDefault="00EB4FA6" w:rsidP="00EB4FA6">
      <w:r w:rsidRPr="00712B9E">
        <w:tab/>
      </w:r>
      <w:r w:rsidRPr="00712B9E">
        <w:tab/>
      </w:r>
      <w:r w:rsidRPr="00712B9E">
        <w:tab/>
      </w:r>
      <w:r w:rsidRPr="00712B9E">
        <w:tab/>
        <w:t>___________________</w:t>
      </w:r>
      <w:r w:rsidRPr="00712B9E">
        <w:tab/>
      </w:r>
      <w:r w:rsidRPr="00712B9E">
        <w:tab/>
        <w:t>___________________</w:t>
      </w:r>
    </w:p>
    <w:p w14:paraId="383BB562" w14:textId="77777777" w:rsidR="00EB4FA6" w:rsidRPr="00712B9E" w:rsidRDefault="00EB4FA6" w:rsidP="00EB4FA6">
      <w:pPr>
        <w:rPr>
          <w:sz w:val="12"/>
          <w:szCs w:val="12"/>
        </w:rPr>
      </w:pPr>
      <w:r w:rsidRPr="00712B9E">
        <w:rPr>
          <w:sz w:val="12"/>
          <w:szCs w:val="12"/>
        </w:rPr>
        <w:tab/>
      </w:r>
      <w:r w:rsidRPr="00712B9E">
        <w:rPr>
          <w:sz w:val="12"/>
          <w:szCs w:val="12"/>
        </w:rPr>
        <w:tab/>
      </w:r>
      <w:r w:rsidRPr="00712B9E">
        <w:rPr>
          <w:sz w:val="12"/>
          <w:szCs w:val="12"/>
        </w:rPr>
        <w:tab/>
      </w:r>
      <w:r w:rsidRPr="00712B9E">
        <w:rPr>
          <w:sz w:val="12"/>
          <w:szCs w:val="12"/>
        </w:rPr>
        <w:tab/>
        <w:t xml:space="preserve">Vorname Name, Funktion </w:t>
      </w:r>
      <w:r w:rsidRPr="00712B9E">
        <w:rPr>
          <w:sz w:val="12"/>
          <w:szCs w:val="12"/>
        </w:rPr>
        <w:tab/>
      </w:r>
      <w:r w:rsidRPr="00712B9E">
        <w:rPr>
          <w:sz w:val="12"/>
          <w:szCs w:val="12"/>
        </w:rPr>
        <w:tab/>
      </w:r>
      <w:r w:rsidRPr="00712B9E">
        <w:rPr>
          <w:sz w:val="12"/>
          <w:szCs w:val="12"/>
        </w:rPr>
        <w:tab/>
        <w:t>Vorname Name, Projektleiter</w:t>
      </w:r>
    </w:p>
    <w:p w14:paraId="65AA48B7" w14:textId="77777777" w:rsidR="00EB4FA6" w:rsidRPr="00712B9E" w:rsidRDefault="00EB4FA6" w:rsidP="00EB4FA6"/>
    <w:p w14:paraId="50B485B2" w14:textId="77777777" w:rsidR="00447338" w:rsidRPr="00712B9E" w:rsidRDefault="00447338" w:rsidP="00BE5F3A"/>
    <w:p w14:paraId="3879E91D" w14:textId="77777777" w:rsidR="0055543B" w:rsidRPr="00712B9E" w:rsidRDefault="0055543B" w:rsidP="00BE5F3A">
      <w:pPr>
        <w:rPr>
          <w:b/>
        </w:rPr>
      </w:pPr>
      <w:r w:rsidRPr="00712B9E">
        <w:rPr>
          <w:b/>
        </w:rPr>
        <w:t xml:space="preserve">Anhänge und Beilagen </w:t>
      </w:r>
    </w:p>
    <w:p w14:paraId="37F0C325" w14:textId="68367BF5" w:rsidR="0055543B" w:rsidRPr="00712B9E" w:rsidRDefault="0055543B" w:rsidP="00727954">
      <w:pPr>
        <w:pStyle w:val="Listenabsatz"/>
        <w:numPr>
          <w:ilvl w:val="0"/>
          <w:numId w:val="36"/>
        </w:numPr>
      </w:pPr>
      <w:r w:rsidRPr="00712B9E">
        <w:rPr>
          <w:rFonts w:hint="eastAsia"/>
        </w:rPr>
        <w:t>Allgemeine Vertragsbedingungen KBOB f</w:t>
      </w:r>
      <w:r w:rsidR="002A2D58" w:rsidRPr="00712B9E">
        <w:t>ü</w:t>
      </w:r>
      <w:r w:rsidRPr="00712B9E">
        <w:rPr>
          <w:rFonts w:hint="eastAsia"/>
        </w:rPr>
        <w:t xml:space="preserve">r </w:t>
      </w:r>
      <w:proofErr w:type="spellStart"/>
      <w:r w:rsidRPr="00712B9E">
        <w:rPr>
          <w:rFonts w:hint="eastAsia"/>
        </w:rPr>
        <w:t>Planerleistungen</w:t>
      </w:r>
      <w:proofErr w:type="spellEnd"/>
      <w:r w:rsidRPr="00712B9E">
        <w:rPr>
          <w:rFonts w:hint="eastAsia"/>
        </w:rPr>
        <w:t xml:space="preserve">, Ausgabe 2017 </w:t>
      </w:r>
    </w:p>
    <w:p w14:paraId="2A7B3277" w14:textId="356DED6D" w:rsidR="0055543B" w:rsidRPr="00712B9E" w:rsidRDefault="0055543B" w:rsidP="00727954">
      <w:pPr>
        <w:pStyle w:val="Listenabsatz"/>
        <w:numPr>
          <w:ilvl w:val="0"/>
          <w:numId w:val="36"/>
        </w:numPr>
      </w:pPr>
      <w:r w:rsidRPr="00712B9E">
        <w:t>F</w:t>
      </w:r>
      <w:r w:rsidRPr="00712B9E">
        <w:rPr>
          <w:rFonts w:hint="eastAsia"/>
        </w:rPr>
        <w:t xml:space="preserve">ormular «Angaben zum Angebot» vom </w:t>
      </w:r>
      <w:proofErr w:type="spellStart"/>
      <w:r w:rsidR="00A0412E">
        <w:t>tt</w:t>
      </w:r>
      <w:r w:rsidRPr="00712B9E">
        <w:rPr>
          <w:rFonts w:hint="eastAsia"/>
        </w:rPr>
        <w:t>.</w:t>
      </w:r>
      <w:r w:rsidR="00A0412E">
        <w:t>mm</w:t>
      </w:r>
      <w:r w:rsidRPr="00712B9E">
        <w:rPr>
          <w:rFonts w:hint="eastAsia"/>
        </w:rPr>
        <w:t>.</w:t>
      </w:r>
      <w:r w:rsidR="00A0412E">
        <w:t>jjjj</w:t>
      </w:r>
      <w:proofErr w:type="spellEnd"/>
      <w:r w:rsidRPr="00712B9E">
        <w:rPr>
          <w:rFonts w:hint="eastAsia"/>
        </w:rPr>
        <w:t xml:space="preserve"> auf Grundlage des Leistungsbeschriebs der Submissionsunterlagen vom </w:t>
      </w:r>
      <w:r w:rsidR="00A0412E">
        <w:t>tt</w:t>
      </w:r>
      <w:r w:rsidRPr="00712B9E">
        <w:rPr>
          <w:rFonts w:hint="eastAsia"/>
        </w:rPr>
        <w:t>.</w:t>
      </w:r>
      <w:r w:rsidR="00A0412E">
        <w:t>mm</w:t>
      </w:r>
      <w:r w:rsidRPr="00712B9E">
        <w:rPr>
          <w:rFonts w:hint="eastAsia"/>
        </w:rPr>
        <w:t>.</w:t>
      </w:r>
      <w:r w:rsidR="00A0412E">
        <w:t>jjjj</w:t>
      </w:r>
      <w:bookmarkStart w:id="0" w:name="_GoBack"/>
      <w:bookmarkEnd w:id="0"/>
    </w:p>
    <w:p w14:paraId="534BD8C5" w14:textId="503880F9" w:rsidR="000F0430" w:rsidRPr="00712B9E" w:rsidRDefault="0055543B" w:rsidP="00727954">
      <w:pPr>
        <w:pStyle w:val="Listenabsatz"/>
        <w:numPr>
          <w:ilvl w:val="0"/>
          <w:numId w:val="36"/>
        </w:numPr>
      </w:pPr>
      <w:r w:rsidRPr="00712B9E">
        <w:t>F</w:t>
      </w:r>
      <w:r w:rsidRPr="00712B9E">
        <w:rPr>
          <w:rFonts w:hint="eastAsia"/>
        </w:rPr>
        <w:t>ormular «Angaben zum Generalplaner» vom 19.3.2018</w:t>
      </w:r>
    </w:p>
    <w:p w14:paraId="1D368928" w14:textId="2D706558" w:rsidR="0055543B" w:rsidRPr="00712B9E" w:rsidRDefault="000F0430" w:rsidP="000F0430">
      <w:pPr>
        <w:spacing w:line="240" w:lineRule="auto"/>
      </w:pPr>
      <w:r w:rsidRPr="00712B9E">
        <w:br w:type="page"/>
      </w:r>
    </w:p>
    <w:p w14:paraId="7D81A7EE" w14:textId="77777777" w:rsidR="00BE5F3A" w:rsidRPr="00712B9E" w:rsidRDefault="00BE5F3A" w:rsidP="002A2D5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spacing w:line="240" w:lineRule="auto"/>
        <w:ind w:left="-1134"/>
        <w:rPr>
          <w:sz w:val="24"/>
          <w:szCs w:val="24"/>
        </w:rPr>
      </w:pPr>
      <w:r w:rsidRPr="00712B9E">
        <w:rPr>
          <w:rFonts w:ascii="Arial Narrow" w:hAnsi="Arial Narrow"/>
          <w:color w:val="000000"/>
          <w:sz w:val="14"/>
          <w:szCs w:val="24"/>
        </w:rPr>
        <w:lastRenderedPageBreak/>
        <w:t>Koordinationskonferenz der Bau- und Liegenschaftsorgane der öffentlichen Bauherren</w:t>
      </w:r>
    </w:p>
    <w:p w14:paraId="72144819" w14:textId="77777777" w:rsidR="00BE5F3A" w:rsidRPr="00712B9E" w:rsidRDefault="00BE5F3A" w:rsidP="002A2D5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spacing w:line="240" w:lineRule="auto"/>
        <w:ind w:left="-1134"/>
        <w:rPr>
          <w:sz w:val="24"/>
          <w:szCs w:val="24"/>
          <w:lang w:val="fr-FR"/>
        </w:rPr>
      </w:pPr>
      <w:r w:rsidRPr="00712B9E">
        <w:rPr>
          <w:rFonts w:ascii="Arial Narrow" w:hAnsi="Arial Narrow"/>
          <w:color w:val="000000"/>
          <w:sz w:val="14"/>
          <w:szCs w:val="24"/>
          <w:lang w:val="fr-FR"/>
        </w:rPr>
        <w:t>Conférence de coordination des services de la construction et des immeubles des</w:t>
      </w:r>
    </w:p>
    <w:p w14:paraId="0F1EE3FE" w14:textId="77777777" w:rsidR="00BE5F3A" w:rsidRPr="00712B9E" w:rsidRDefault="00BE5F3A" w:rsidP="002A2D5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spacing w:line="240" w:lineRule="auto"/>
        <w:ind w:left="-1134"/>
        <w:rPr>
          <w:sz w:val="24"/>
          <w:szCs w:val="24"/>
          <w:lang w:val="it-IT"/>
        </w:rPr>
      </w:pPr>
      <w:r w:rsidRPr="00712B9E">
        <w:rPr>
          <w:rFonts w:ascii="Arial Narrow" w:hAnsi="Arial Narrow"/>
          <w:color w:val="000000"/>
          <w:sz w:val="14"/>
          <w:szCs w:val="24"/>
          <w:lang w:val="it-IT"/>
        </w:rPr>
        <w:t>maîtres d’</w:t>
      </w:r>
      <w:proofErr w:type="spellStart"/>
      <w:r w:rsidRPr="00712B9E">
        <w:rPr>
          <w:rFonts w:ascii="Arial Narrow" w:hAnsi="Arial Narrow"/>
          <w:color w:val="000000"/>
          <w:sz w:val="14"/>
          <w:szCs w:val="24"/>
          <w:lang w:val="it-IT"/>
        </w:rPr>
        <w:t>ouvrage</w:t>
      </w:r>
      <w:proofErr w:type="spellEnd"/>
      <w:r w:rsidRPr="00712B9E">
        <w:rPr>
          <w:rFonts w:ascii="Arial Narrow" w:hAnsi="Arial Narrow"/>
          <w:color w:val="000000"/>
          <w:sz w:val="14"/>
          <w:szCs w:val="24"/>
          <w:lang w:val="it-IT"/>
        </w:rPr>
        <w:t xml:space="preserve"> </w:t>
      </w:r>
      <w:proofErr w:type="spellStart"/>
      <w:r w:rsidRPr="00712B9E">
        <w:rPr>
          <w:rFonts w:ascii="Arial Narrow" w:hAnsi="Arial Narrow"/>
          <w:color w:val="000000"/>
          <w:sz w:val="14"/>
          <w:szCs w:val="24"/>
          <w:lang w:val="it-IT"/>
        </w:rPr>
        <w:t>publics</w:t>
      </w:r>
      <w:proofErr w:type="spellEnd"/>
    </w:p>
    <w:p w14:paraId="2F1D32F5" w14:textId="77777777" w:rsidR="00BE5F3A" w:rsidRPr="00712B9E" w:rsidRDefault="00BE5F3A" w:rsidP="002A2D5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spacing w:line="240" w:lineRule="auto"/>
        <w:ind w:left="-1134"/>
        <w:rPr>
          <w:sz w:val="24"/>
          <w:szCs w:val="24"/>
          <w:lang w:val="it-IT"/>
        </w:rPr>
      </w:pPr>
      <w:r w:rsidRPr="00712B9E">
        <w:rPr>
          <w:rFonts w:ascii="Arial Narrow" w:hAnsi="Arial Narrow"/>
          <w:color w:val="000000"/>
          <w:sz w:val="14"/>
          <w:szCs w:val="24"/>
          <w:lang w:val="it-IT"/>
        </w:rPr>
        <w:t>Conferenza di coordinamento degli organi della costruzione e degli immobili dei</w:t>
      </w:r>
    </w:p>
    <w:p w14:paraId="0E38B6E0" w14:textId="77777777" w:rsidR="00BE5F3A" w:rsidRPr="00712B9E" w:rsidRDefault="00BE5F3A" w:rsidP="002A2D5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spacing w:line="240" w:lineRule="auto"/>
        <w:ind w:left="-1134"/>
        <w:rPr>
          <w:sz w:val="24"/>
          <w:szCs w:val="24"/>
          <w:lang w:val="en-US"/>
        </w:rPr>
      </w:pPr>
      <w:proofErr w:type="spellStart"/>
      <w:r w:rsidRPr="00712B9E">
        <w:rPr>
          <w:rFonts w:ascii="Arial Narrow" w:hAnsi="Arial Narrow"/>
          <w:color w:val="000000"/>
          <w:sz w:val="14"/>
          <w:szCs w:val="24"/>
          <w:lang w:val="en-US"/>
        </w:rPr>
        <w:t>committenti</w:t>
      </w:r>
      <w:proofErr w:type="spellEnd"/>
      <w:r w:rsidRPr="00712B9E">
        <w:rPr>
          <w:rFonts w:ascii="Arial Narrow" w:hAnsi="Arial Narrow"/>
          <w:color w:val="000000"/>
          <w:sz w:val="14"/>
          <w:szCs w:val="24"/>
          <w:lang w:val="en-US"/>
        </w:rPr>
        <w:t xml:space="preserve"> </w:t>
      </w:r>
      <w:proofErr w:type="spellStart"/>
      <w:r w:rsidRPr="00712B9E">
        <w:rPr>
          <w:rFonts w:ascii="Arial Narrow" w:hAnsi="Arial Narrow"/>
          <w:color w:val="000000"/>
          <w:sz w:val="14"/>
          <w:szCs w:val="24"/>
          <w:lang w:val="en-US"/>
        </w:rPr>
        <w:t>pubblici</w:t>
      </w:r>
      <w:proofErr w:type="spellEnd"/>
    </w:p>
    <w:p w14:paraId="30CC68FF" w14:textId="77777777" w:rsidR="00BE5F3A" w:rsidRPr="00712B9E" w:rsidRDefault="00BE5F3A" w:rsidP="002A2D5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spacing w:line="240" w:lineRule="auto"/>
        <w:ind w:left="-1134"/>
        <w:rPr>
          <w:sz w:val="24"/>
          <w:szCs w:val="24"/>
          <w:lang w:val="en-US"/>
        </w:rPr>
      </w:pPr>
      <w:r w:rsidRPr="00712B9E">
        <w:rPr>
          <w:rFonts w:ascii="Arial Narrow" w:hAnsi="Arial Narrow"/>
          <w:color w:val="000000"/>
          <w:sz w:val="14"/>
          <w:szCs w:val="24"/>
          <w:lang w:val="en-US"/>
        </w:rPr>
        <w:t>Coordination Group for Construction and Property Services</w:t>
      </w:r>
    </w:p>
    <w:p w14:paraId="2CE4CC44" w14:textId="77777777" w:rsidR="00C01DB0" w:rsidRPr="00712B9E" w:rsidRDefault="00C01DB0" w:rsidP="00BE5F3A">
      <w:pPr>
        <w:rPr>
          <w:i/>
          <w:lang w:val="en-US"/>
        </w:rPr>
      </w:pPr>
    </w:p>
    <w:p w14:paraId="607D0712" w14:textId="2823B6D9" w:rsidR="00C01DB0" w:rsidRPr="00712B9E" w:rsidRDefault="00C01DB0" w:rsidP="00C01DB0">
      <w:pPr>
        <w:rPr>
          <w:lang w:val="en-US"/>
        </w:rPr>
      </w:pPr>
    </w:p>
    <w:p w14:paraId="37852A7C" w14:textId="7D2A7B8B" w:rsidR="00C01DB0" w:rsidRPr="00712B9E" w:rsidRDefault="002A2D58">
      <w:pPr>
        <w:spacing w:line="240" w:lineRule="auto"/>
        <w:rPr>
          <w:i/>
          <w:lang w:val="en-US"/>
        </w:rPr>
      </w:pPr>
      <w:r w:rsidRPr="00712B9E">
        <w:rPr>
          <w:noProof/>
          <w:lang w:eastAsia="de-CH"/>
        </w:rPr>
        <w:drawing>
          <wp:anchor distT="0" distB="0" distL="114300" distR="114300" simplePos="0" relativeHeight="251659264" behindDoc="1" locked="0" layoutInCell="0" allowOverlap="1" wp14:anchorId="30ABECE3" wp14:editId="5F760687">
            <wp:simplePos x="0" y="0"/>
            <wp:positionH relativeFrom="page">
              <wp:posOffset>527685</wp:posOffset>
            </wp:positionH>
            <wp:positionV relativeFrom="page">
              <wp:posOffset>2712085</wp:posOffset>
            </wp:positionV>
            <wp:extent cx="6571615" cy="6831965"/>
            <wp:effectExtent l="0" t="0" r="635" b="6985"/>
            <wp:wrapNone/>
            <wp:docPr id="9"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71615" cy="6831965"/>
                    </a:xfrm>
                    <a:prstGeom prst="rect">
                      <a:avLst/>
                    </a:prstGeom>
                    <a:noFill/>
                  </pic:spPr>
                </pic:pic>
              </a:graphicData>
            </a:graphic>
            <wp14:sizeRelH relativeFrom="page">
              <wp14:pctWidth>0</wp14:pctWidth>
            </wp14:sizeRelH>
            <wp14:sizeRelV relativeFrom="page">
              <wp14:pctHeight>0</wp14:pctHeight>
            </wp14:sizeRelV>
          </wp:anchor>
        </w:drawing>
      </w:r>
    </w:p>
    <w:p w14:paraId="0ABBB4F0" w14:textId="77777777" w:rsidR="00BE5F3A" w:rsidRPr="00712B9E" w:rsidRDefault="00BE5F3A" w:rsidP="00C01DB0">
      <w:pPr>
        <w:tabs>
          <w:tab w:val="left" w:pos="1234"/>
        </w:tabs>
        <w:rPr>
          <w:noProof/>
          <w:lang w:val="en-US"/>
        </w:rPr>
      </w:pPr>
    </w:p>
    <w:p w14:paraId="5E18FF27" w14:textId="77777777" w:rsidR="00C01DB0" w:rsidRPr="00712B9E" w:rsidRDefault="00C01DB0">
      <w:pPr>
        <w:spacing w:line="240" w:lineRule="auto"/>
        <w:rPr>
          <w:i/>
          <w:lang w:val="en-US"/>
        </w:rPr>
      </w:pPr>
      <w:r w:rsidRPr="00712B9E">
        <w:rPr>
          <w:i/>
          <w:lang w:val="en-US"/>
        </w:rPr>
        <w:br w:type="page"/>
      </w:r>
    </w:p>
    <w:p w14:paraId="00015C34" w14:textId="77777777" w:rsidR="005334BE" w:rsidRPr="00712B9E" w:rsidRDefault="005334BE">
      <w:pPr>
        <w:spacing w:line="240" w:lineRule="auto"/>
        <w:rPr>
          <w:b/>
          <w:color w:val="000000"/>
          <w:sz w:val="31"/>
          <w:szCs w:val="24"/>
          <w:lang w:val="en-US"/>
        </w:rPr>
      </w:pPr>
      <w:r w:rsidRPr="00712B9E">
        <w:rPr>
          <w:noProof/>
          <w:lang w:eastAsia="de-CH"/>
        </w:rPr>
        <w:lastRenderedPageBreak/>
        <w:drawing>
          <wp:anchor distT="0" distB="0" distL="114300" distR="114300" simplePos="0" relativeHeight="251663360" behindDoc="1" locked="0" layoutInCell="0" allowOverlap="1" wp14:anchorId="2759FEDF" wp14:editId="2F8DE21C">
            <wp:simplePos x="0" y="0"/>
            <wp:positionH relativeFrom="page">
              <wp:posOffset>633730</wp:posOffset>
            </wp:positionH>
            <wp:positionV relativeFrom="page">
              <wp:posOffset>1666240</wp:posOffset>
            </wp:positionV>
            <wp:extent cx="6552565" cy="8554720"/>
            <wp:effectExtent l="0" t="0" r="635" b="0"/>
            <wp:wrapNone/>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52565" cy="8554720"/>
                    </a:xfrm>
                    <a:prstGeom prst="rect">
                      <a:avLst/>
                    </a:prstGeom>
                    <a:noFill/>
                  </pic:spPr>
                </pic:pic>
              </a:graphicData>
            </a:graphic>
            <wp14:sizeRelH relativeFrom="page">
              <wp14:pctWidth>0</wp14:pctWidth>
            </wp14:sizeRelH>
            <wp14:sizeRelV relativeFrom="page">
              <wp14:pctHeight>0</wp14:pctHeight>
            </wp14:sizeRelV>
          </wp:anchor>
        </w:drawing>
      </w:r>
    </w:p>
    <w:p w14:paraId="4F3AF2FC" w14:textId="77777777" w:rsidR="00E52A4F" w:rsidRPr="00712B9E" w:rsidRDefault="004546E7">
      <w:pPr>
        <w:spacing w:line="240" w:lineRule="auto"/>
        <w:rPr>
          <w:b/>
          <w:color w:val="000000"/>
          <w:sz w:val="31"/>
          <w:szCs w:val="24"/>
          <w:lang w:val="en-US"/>
        </w:rPr>
      </w:pPr>
      <w:r w:rsidRPr="00712B9E">
        <w:rPr>
          <w:b/>
          <w:color w:val="000000"/>
          <w:sz w:val="31"/>
          <w:szCs w:val="24"/>
          <w:lang w:val="en-US"/>
        </w:rPr>
        <w:br w:type="page"/>
      </w:r>
    </w:p>
    <w:p w14:paraId="23887AF4" w14:textId="77777777" w:rsidR="005334BE" w:rsidRPr="00712B9E" w:rsidRDefault="005334BE">
      <w:pPr>
        <w:spacing w:line="240" w:lineRule="auto"/>
        <w:rPr>
          <w:noProof/>
          <w:lang w:val="en-US" w:eastAsia="de-CH"/>
        </w:rPr>
      </w:pPr>
      <w:r w:rsidRPr="00712B9E">
        <w:rPr>
          <w:noProof/>
          <w:lang w:eastAsia="de-CH"/>
        </w:rPr>
        <w:lastRenderedPageBreak/>
        <w:drawing>
          <wp:anchor distT="0" distB="0" distL="114300" distR="114300" simplePos="0" relativeHeight="251665408" behindDoc="1" locked="0" layoutInCell="0" allowOverlap="1" wp14:anchorId="3153DE18" wp14:editId="27C0A6E2">
            <wp:simplePos x="0" y="0"/>
            <wp:positionH relativeFrom="page">
              <wp:posOffset>522605</wp:posOffset>
            </wp:positionH>
            <wp:positionV relativeFrom="page">
              <wp:posOffset>1826895</wp:posOffset>
            </wp:positionV>
            <wp:extent cx="6552565" cy="8258810"/>
            <wp:effectExtent l="0" t="0" r="635" b="8890"/>
            <wp:wrapNone/>
            <wp:docPr id="11"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52565" cy="8258810"/>
                    </a:xfrm>
                    <a:prstGeom prst="rect">
                      <a:avLst/>
                    </a:prstGeom>
                    <a:noFill/>
                  </pic:spPr>
                </pic:pic>
              </a:graphicData>
            </a:graphic>
            <wp14:sizeRelH relativeFrom="page">
              <wp14:pctWidth>0</wp14:pctWidth>
            </wp14:sizeRelH>
            <wp14:sizeRelV relativeFrom="page">
              <wp14:pctHeight>0</wp14:pctHeight>
            </wp14:sizeRelV>
          </wp:anchor>
        </w:drawing>
      </w:r>
    </w:p>
    <w:p w14:paraId="45E195F7" w14:textId="265A7F9F" w:rsidR="00A50B3A" w:rsidRPr="00712B9E" w:rsidRDefault="00A50B3A">
      <w:pPr>
        <w:spacing w:line="240" w:lineRule="auto"/>
        <w:rPr>
          <w:noProof/>
          <w:lang w:val="en-US" w:eastAsia="de-CH"/>
        </w:rPr>
      </w:pPr>
      <w:r w:rsidRPr="00712B9E">
        <w:rPr>
          <w:noProof/>
          <w:lang w:val="en-US" w:eastAsia="de-CH"/>
        </w:rPr>
        <w:br w:type="page"/>
      </w:r>
    </w:p>
    <w:p w14:paraId="78DEB82C" w14:textId="25DBC41B" w:rsidR="005334BE" w:rsidRPr="000D7DBC" w:rsidRDefault="00A50B3A">
      <w:pPr>
        <w:spacing w:line="240" w:lineRule="auto"/>
        <w:rPr>
          <w:noProof/>
          <w:lang w:val="en-US" w:eastAsia="de-CH"/>
        </w:rPr>
      </w:pPr>
      <w:r w:rsidRPr="00712B9E">
        <w:rPr>
          <w:rFonts w:ascii="Times New Roman" w:hAnsi="Times New Roman" w:cs="Times New Roman"/>
          <w:noProof/>
          <w:sz w:val="24"/>
          <w:szCs w:val="24"/>
          <w:lang w:eastAsia="de-CH"/>
        </w:rPr>
        <w:lastRenderedPageBreak/>
        <w:drawing>
          <wp:anchor distT="0" distB="0" distL="114300" distR="114300" simplePos="0" relativeHeight="251667456" behindDoc="1" locked="0" layoutInCell="0" allowOverlap="1" wp14:anchorId="08FD3CE4" wp14:editId="26EC8DF6">
            <wp:simplePos x="0" y="0"/>
            <wp:positionH relativeFrom="page">
              <wp:posOffset>570865</wp:posOffset>
            </wp:positionH>
            <wp:positionV relativeFrom="page">
              <wp:posOffset>1376045</wp:posOffset>
            </wp:positionV>
            <wp:extent cx="6552565" cy="4107180"/>
            <wp:effectExtent l="0" t="0" r="635" b="762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52565" cy="4107180"/>
                    </a:xfrm>
                    <a:prstGeom prst="rect">
                      <a:avLst/>
                    </a:prstGeom>
                    <a:noFill/>
                  </pic:spPr>
                </pic:pic>
              </a:graphicData>
            </a:graphic>
            <wp14:sizeRelH relativeFrom="page">
              <wp14:pctWidth>0</wp14:pctWidth>
            </wp14:sizeRelH>
            <wp14:sizeRelV relativeFrom="page">
              <wp14:pctHeight>0</wp14:pctHeight>
            </wp14:sizeRelV>
          </wp:anchor>
        </w:drawing>
      </w:r>
    </w:p>
    <w:sectPr w:rsidR="005334BE" w:rsidRPr="000D7DBC" w:rsidSect="004516E8">
      <w:headerReference w:type="default" r:id="rId12"/>
      <w:footerReference w:type="default" r:id="rId13"/>
      <w:headerReference w:type="first" r:id="rId14"/>
      <w:footerReference w:type="first" r:id="rId15"/>
      <w:pgSz w:w="11906" w:h="16838" w:code="9"/>
      <w:pgMar w:top="2744" w:right="907" w:bottom="1418" w:left="1985" w:header="522" w:footer="8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465EF" w14:textId="77777777" w:rsidR="00B355F1" w:rsidRDefault="00B355F1">
      <w:r>
        <w:separator/>
      </w:r>
    </w:p>
  </w:endnote>
  <w:endnote w:type="continuationSeparator" w:id="0">
    <w:p w14:paraId="1986F5BD" w14:textId="77777777" w:rsidR="00B355F1" w:rsidRDefault="00B35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8F56E" w14:textId="77777777" w:rsidR="00BD4835" w:rsidRDefault="00BD4835" w:rsidP="00C42CAC">
    <w:pPr>
      <w:pStyle w:val="Fuzeile"/>
    </w:pPr>
    <w:r>
      <w:t xml:space="preserve">Seite </w:t>
    </w:r>
    <w:r>
      <w:fldChar w:fldCharType="begin"/>
    </w:r>
    <w:r>
      <w:instrText xml:space="preserve"> PAGE  </w:instrText>
    </w:r>
    <w:r>
      <w:fldChar w:fldCharType="separate"/>
    </w:r>
    <w:r w:rsidR="00E41BD1">
      <w:rPr>
        <w:noProof/>
      </w:rPr>
      <w:t>10</w:t>
    </w:r>
    <w:r>
      <w:fldChar w:fldCharType="end"/>
    </w:r>
    <w:r>
      <w:t>/</w:t>
    </w:r>
    <w:fldSimple w:instr=" NUMPAGES  ">
      <w:r w:rsidR="00E41BD1">
        <w:rPr>
          <w:noProof/>
        </w:rPr>
        <w:t>10</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FAD59" w14:textId="77777777" w:rsidR="00BD4835" w:rsidRDefault="00BD4835">
    <w:pPr>
      <w:pStyle w:val="Fuzeile"/>
    </w:pPr>
    <w:r>
      <w:t xml:space="preserve">Seite </w:t>
    </w:r>
    <w:r>
      <w:fldChar w:fldCharType="begin"/>
    </w:r>
    <w:r>
      <w:instrText xml:space="preserve"> PAGE  </w:instrText>
    </w:r>
    <w:r>
      <w:fldChar w:fldCharType="separate"/>
    </w:r>
    <w:r w:rsidR="00E41BD1">
      <w:rPr>
        <w:noProof/>
      </w:rPr>
      <w:t>1</w:t>
    </w:r>
    <w:r>
      <w:fldChar w:fldCharType="end"/>
    </w:r>
    <w:r>
      <w:t>/</w:t>
    </w:r>
    <w:fldSimple w:instr=" NUMPAGES  ">
      <w:r w:rsidR="00E41BD1">
        <w:rPr>
          <w:noProof/>
        </w:rPr>
        <w:t>10</w:t>
      </w:r>
    </w:fldSimple>
  </w:p>
  <w:p w14:paraId="52BA1EC0" w14:textId="77777777" w:rsidR="00BD4835" w:rsidRDefault="00BD4835"/>
  <w:p w14:paraId="493A897C" w14:textId="77777777" w:rsidR="00BD4835" w:rsidRDefault="00BD4835"/>
  <w:p w14:paraId="65B93CCD" w14:textId="77777777" w:rsidR="00BD4835" w:rsidRDefault="00BD48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37371" w14:textId="77777777" w:rsidR="00B355F1" w:rsidRDefault="00B355F1">
      <w:r>
        <w:separator/>
      </w:r>
    </w:p>
  </w:footnote>
  <w:footnote w:type="continuationSeparator" w:id="0">
    <w:p w14:paraId="5457F29A" w14:textId="77777777" w:rsidR="00B355F1" w:rsidRDefault="00B35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58AF7" w14:textId="77777777" w:rsidR="00BD4835" w:rsidRDefault="00BD4835" w:rsidP="00C42CAC">
    <w:pPr>
      <w:pStyle w:val="Kopfzeile"/>
    </w:pPr>
    <w:r>
      <w:rPr>
        <w:noProof/>
        <w:lang w:eastAsia="de-CH"/>
      </w:rPr>
      <w:drawing>
        <wp:anchor distT="0" distB="0" distL="114300" distR="114300" simplePos="0" relativeHeight="251659264" behindDoc="0" locked="1" layoutInCell="1" allowOverlap="1" wp14:anchorId="73E6DF29" wp14:editId="7B0C1CEE">
          <wp:simplePos x="0" y="0"/>
          <wp:positionH relativeFrom="page">
            <wp:posOffset>521970</wp:posOffset>
          </wp:positionH>
          <wp:positionV relativeFrom="page">
            <wp:posOffset>212725</wp:posOffset>
          </wp:positionV>
          <wp:extent cx="1868170" cy="684530"/>
          <wp:effectExtent l="0" t="0" r="0" b="1270"/>
          <wp:wrapNone/>
          <wp:docPr id="14" name="Bild 14" descr="uzh_logo_d_pos_grau_1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zh_logo_d_pos_grau_1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8170" cy="6845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de-CH"/>
      </w:rPr>
      <mc:AlternateContent>
        <mc:Choice Requires="wps">
          <w:drawing>
            <wp:anchor distT="0" distB="0" distL="114300" distR="114300" simplePos="0" relativeHeight="251657216" behindDoc="0" locked="1" layoutInCell="1" allowOverlap="1" wp14:anchorId="1ABECC2D" wp14:editId="24AB9B9D">
              <wp:simplePos x="0" y="0"/>
              <wp:positionH relativeFrom="page">
                <wp:posOffset>4860925</wp:posOffset>
              </wp:positionH>
              <wp:positionV relativeFrom="page">
                <wp:posOffset>331470</wp:posOffset>
              </wp:positionV>
              <wp:extent cx="2124075" cy="1200150"/>
              <wp:effectExtent l="3175" t="0" r="0" b="1905"/>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4075" cy="1200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F4C21" w14:textId="77539AC8" w:rsidR="00BD4835" w:rsidRDefault="00AC7A92" w:rsidP="00C42CAC">
                          <w:pPr>
                            <w:pStyle w:val="Universittseinheit"/>
                          </w:pPr>
                          <w:r w:rsidRPr="00AC7A92">
                            <w:t>Direktion Immobilien und Betrieb</w:t>
                          </w:r>
                        </w:p>
                        <w:p w14:paraId="6D586E45" w14:textId="77777777" w:rsidR="00BD4835" w:rsidRDefault="00BD4835" w:rsidP="00C42CAC">
                          <w:pPr>
                            <w:pStyle w:val="Absender"/>
                          </w:pPr>
                        </w:p>
                        <w:p w14:paraId="748B3690" w14:textId="77777777" w:rsidR="00BD4835" w:rsidRPr="0084116D" w:rsidRDefault="00BD4835" w:rsidP="00C42CAC">
                          <w:pPr>
                            <w:pStyle w:val="Absend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BECC2D" id="_x0000_t202" coordsize="21600,21600" o:spt="202" path="m,l,21600r21600,l21600,xe">
              <v:stroke joinstyle="miter"/>
              <v:path gradientshapeok="t" o:connecttype="rect"/>
            </v:shapetype>
            <v:shape id="Text Box 10" o:spid="_x0000_s1026" type="#_x0000_t202" style="position:absolute;margin-left:382.75pt;margin-top:26.1pt;width:167.25pt;height:9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" filled="f" stroked="f">
              <v:textbox inset="0,0,0,0">
                <w:txbxContent>
                  <w:p w14:paraId="4E3F4C21" w14:textId="77539AC8" w:rsidR="00BD4835" w:rsidRDefault="00AC7A92" w:rsidP="00C42CAC">
                    <w:pPr>
                      <w:pStyle w:val="Universittseinheit"/>
                    </w:pPr>
                    <w:r w:rsidRPr="00AC7A92">
                      <w:t>Direktion Immobilien und Betrieb</w:t>
                    </w:r>
                  </w:p>
                  <w:p w14:paraId="6D586E45" w14:textId="77777777" w:rsidR="00BD4835" w:rsidRDefault="00BD4835" w:rsidP="00C42CAC">
                    <w:pPr>
                      <w:pStyle w:val="Absender"/>
                    </w:pPr>
                  </w:p>
                  <w:p w14:paraId="748B3690" w14:textId="77777777" w:rsidR="00BD4835" w:rsidRPr="0084116D" w:rsidRDefault="00BD4835" w:rsidP="00C42CAC">
                    <w:pPr>
                      <w:pStyle w:val="Absender"/>
                    </w:pPr>
                  </w:p>
                </w:txbxContent>
              </v:textbox>
              <w10:wrap anchorx="page" anchory="page"/>
              <w10:anchorlock/>
            </v:shape>
          </w:pict>
        </mc:Fallback>
      </mc:AlternateContent>
    </w:r>
  </w:p>
  <w:p w14:paraId="6EF0CA4B" w14:textId="77777777" w:rsidR="00BD4835" w:rsidRDefault="00BD4835"/>
  <w:p w14:paraId="268D91AA" w14:textId="77777777" w:rsidR="00BD4835" w:rsidRDefault="00BD4835"/>
  <w:p w14:paraId="2019E853" w14:textId="77777777" w:rsidR="00BD4835" w:rsidRDefault="00BD483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BC70E" w14:textId="77777777" w:rsidR="00BD4835" w:rsidRDefault="00BD4835">
    <w:pPr>
      <w:pStyle w:val="Kopfzeile"/>
    </w:pPr>
    <w:r>
      <w:rPr>
        <w:noProof/>
        <w:lang w:eastAsia="de-CH"/>
      </w:rPr>
      <w:drawing>
        <wp:anchor distT="0" distB="0" distL="114300" distR="114300" simplePos="0" relativeHeight="251658240" behindDoc="0" locked="1" layoutInCell="1" allowOverlap="1" wp14:anchorId="667D9187" wp14:editId="7A44CA6C">
          <wp:simplePos x="0" y="0"/>
          <wp:positionH relativeFrom="page">
            <wp:posOffset>521970</wp:posOffset>
          </wp:positionH>
          <wp:positionV relativeFrom="page">
            <wp:posOffset>212725</wp:posOffset>
          </wp:positionV>
          <wp:extent cx="1868170" cy="684530"/>
          <wp:effectExtent l="0" t="0" r="0" b="1270"/>
          <wp:wrapNone/>
          <wp:docPr id="13" name="Bild 13" descr="uzh_logo_d_pos_grau_1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uzh_logo_d_pos_grau_1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8170" cy="6845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de-CH"/>
      </w:rPr>
      <mc:AlternateContent>
        <mc:Choice Requires="wps">
          <w:drawing>
            <wp:anchor distT="0" distB="0" distL="114300" distR="114300" simplePos="0" relativeHeight="251656192" behindDoc="0" locked="1" layoutInCell="1" allowOverlap="1" wp14:anchorId="3C167E08" wp14:editId="45EDC8DB">
              <wp:simplePos x="0" y="0"/>
              <wp:positionH relativeFrom="page">
                <wp:posOffset>4860925</wp:posOffset>
              </wp:positionH>
              <wp:positionV relativeFrom="page">
                <wp:posOffset>331470</wp:posOffset>
              </wp:positionV>
              <wp:extent cx="2124075" cy="1403985"/>
              <wp:effectExtent l="3175"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4075" cy="140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3D441" w14:textId="73780296" w:rsidR="00BD4835" w:rsidRDefault="000923D2" w:rsidP="00FB3FC2">
                          <w:pPr>
                            <w:pStyle w:val="Universittseinheit"/>
                          </w:pPr>
                          <w:r w:rsidRPr="000923D2">
                            <w:t>Direktion Immobilien und Betrieb</w:t>
                          </w:r>
                        </w:p>
                        <w:p w14:paraId="75D29861" w14:textId="77777777" w:rsidR="00BD4835" w:rsidRDefault="00BD4835" w:rsidP="0084116D">
                          <w:pPr>
                            <w:pStyle w:val="Absender"/>
                          </w:pPr>
                        </w:p>
                        <w:p w14:paraId="2B2CA81E" w14:textId="77777777" w:rsidR="00BD4835" w:rsidRDefault="00BD4835" w:rsidP="0084116D">
                          <w:pPr>
                            <w:pStyle w:val="Absender"/>
                          </w:pPr>
                          <w:r>
                            <w:t>Universität Zürich</w:t>
                          </w:r>
                        </w:p>
                        <w:p w14:paraId="6B3A4982" w14:textId="77777777" w:rsidR="00BD4835" w:rsidRDefault="00BD4835" w:rsidP="0084116D">
                          <w:pPr>
                            <w:pStyle w:val="Absender"/>
                          </w:pPr>
                          <w:r>
                            <w:t>Direktion für Immobilien</w:t>
                          </w:r>
                        </w:p>
                        <w:p w14:paraId="3622EC6D" w14:textId="77777777" w:rsidR="00BD4835" w:rsidRDefault="00BD4835" w:rsidP="0084116D">
                          <w:pPr>
                            <w:pStyle w:val="Absender"/>
                          </w:pPr>
                          <w:r>
                            <w:t xml:space="preserve">Projekte Infrastruktur </w:t>
                          </w:r>
                        </w:p>
                        <w:p w14:paraId="74D4D029" w14:textId="77777777" w:rsidR="00BD4835" w:rsidRDefault="00BD4835" w:rsidP="0084116D">
                          <w:pPr>
                            <w:pStyle w:val="Absender"/>
                          </w:pPr>
                          <w:r>
                            <w:t>CH-8006 Zürich</w:t>
                          </w:r>
                        </w:p>
                        <w:p w14:paraId="2342A870" w14:textId="77777777" w:rsidR="00BD4835" w:rsidRPr="0084116D" w:rsidRDefault="00BD4835" w:rsidP="0084116D">
                          <w:pPr>
                            <w:pStyle w:val="Absender"/>
                          </w:pPr>
                          <w:r>
                            <w:t xml:space="preserve">Telefon </w:t>
                          </w:r>
                          <w:r w:rsidRPr="004D5E0F">
                            <w:t>+41 44 63 42382</w:t>
                          </w:r>
                          <w:r>
                            <w:br/>
                            <w:t>www.pi.uzh.ch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167E08" id="_x0000_t202" coordsize="21600,21600" o:spt="202" path="m,l,21600r21600,l21600,xe">
              <v:stroke joinstyle="miter"/>
              <v:path gradientshapeok="t" o:connecttype="rect"/>
            </v:shapetype>
            <v:shape id="Text Box 6" o:spid="_x0000_s1027" type="#_x0000_t202" style="position:absolute;margin-left:382.75pt;margin-top:26.1pt;width:167.25pt;height:110.5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" filled="f" stroked="f">
              <v:textbox inset="0,0,0,0">
                <w:txbxContent>
                  <w:p w14:paraId="2963D441" w14:textId="73780296" w:rsidR="00BD4835" w:rsidRDefault="000923D2" w:rsidP="00FB3FC2">
                    <w:pPr>
                      <w:pStyle w:val="Universittseinheit"/>
                    </w:pPr>
                    <w:r w:rsidRPr="000923D2">
                      <w:t>Direktion Immobilien und Betrieb</w:t>
                    </w:r>
                  </w:p>
                  <w:p w14:paraId="75D29861" w14:textId="77777777" w:rsidR="00BD4835" w:rsidRDefault="00BD4835" w:rsidP="0084116D">
                    <w:pPr>
                      <w:pStyle w:val="Absender"/>
                    </w:pPr>
                  </w:p>
                  <w:p w14:paraId="2B2CA81E" w14:textId="77777777" w:rsidR="00BD4835" w:rsidRDefault="00BD4835" w:rsidP="0084116D">
                    <w:pPr>
                      <w:pStyle w:val="Absender"/>
                    </w:pPr>
                    <w:r>
                      <w:t>Universität Zürich</w:t>
                    </w:r>
                  </w:p>
                  <w:p w14:paraId="6B3A4982" w14:textId="77777777" w:rsidR="00BD4835" w:rsidRDefault="00BD4835" w:rsidP="0084116D">
                    <w:pPr>
                      <w:pStyle w:val="Absender"/>
                    </w:pPr>
                    <w:r>
                      <w:t>Direktion für Immobilien</w:t>
                    </w:r>
                  </w:p>
                  <w:p w14:paraId="3622EC6D" w14:textId="77777777" w:rsidR="00BD4835" w:rsidRDefault="00BD4835" w:rsidP="0084116D">
                    <w:pPr>
                      <w:pStyle w:val="Absender"/>
                    </w:pPr>
                    <w:r>
                      <w:t xml:space="preserve">Projekte Infrastruktur </w:t>
                    </w:r>
                  </w:p>
                  <w:p w14:paraId="74D4D029" w14:textId="77777777" w:rsidR="00BD4835" w:rsidRDefault="00BD4835" w:rsidP="0084116D">
                    <w:pPr>
                      <w:pStyle w:val="Absender"/>
                    </w:pPr>
                    <w:r>
                      <w:t>CH-8006 Zürich</w:t>
                    </w:r>
                  </w:p>
                  <w:p w14:paraId="2342A870" w14:textId="77777777" w:rsidR="00BD4835" w:rsidRPr="0084116D" w:rsidRDefault="00BD4835" w:rsidP="0084116D">
                    <w:pPr>
                      <w:pStyle w:val="Absender"/>
                    </w:pPr>
                    <w:r>
                      <w:t xml:space="preserve">Telefon </w:t>
                    </w:r>
                    <w:r w:rsidRPr="004D5E0F">
                      <w:t>+41 44 63 42382</w:t>
                    </w:r>
                    <w:r>
                      <w:br/>
                      <w:t>www.pi.uzh.ch</w:t>
                    </w:r>
                  </w:p>
                </w:txbxContent>
              </v:textbox>
              <w10:wrap anchorx="page" anchory="page"/>
              <w10:anchorlock/>
            </v:shape>
          </w:pict>
        </mc:Fallback>
      </mc:AlternateContent>
    </w:r>
  </w:p>
  <w:p w14:paraId="4D7030F6" w14:textId="77777777" w:rsidR="00BD4835" w:rsidRDefault="00BD4835"/>
  <w:p w14:paraId="64133524" w14:textId="77777777" w:rsidR="00BD4835" w:rsidRDefault="00BD4835"/>
  <w:p w14:paraId="4FEA95DF" w14:textId="77777777" w:rsidR="00BD4835" w:rsidRDefault="00BD48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8B0CB4"/>
    <w:multiLevelType w:val="hybridMultilevel"/>
    <w:tmpl w:val="345E8584"/>
    <w:lvl w:ilvl="0" w:tplc="FC888540">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3D594B80"/>
    <w:multiLevelType w:val="hybridMultilevel"/>
    <w:tmpl w:val="88221FFA"/>
    <w:lvl w:ilvl="0" w:tplc="37701380">
      <w:numFmt w:val="bullet"/>
      <w:lvlText w:val=""/>
      <w:lvlJc w:val="left"/>
      <w:pPr>
        <w:ind w:left="720" w:hanging="360"/>
      </w:pPr>
      <w:rPr>
        <w:rFonts w:ascii="Wingdings" w:eastAsia="PMingLiU" w:hAnsi="Wingdings"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70D26B63"/>
    <w:multiLevelType w:val="hybridMultilevel"/>
    <w:tmpl w:val="2310708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15:restartNumberingAfterBreak="0">
    <w:nsid w:val="77961310"/>
    <w:multiLevelType w:val="hybridMultilevel"/>
    <w:tmpl w:val="44BAE0C4"/>
    <w:lvl w:ilvl="0" w:tplc="2662E936">
      <w:start w:val="5201"/>
      <w:numFmt w:val="bullet"/>
      <w:lvlText w:val="-"/>
      <w:lvlJc w:val="left"/>
      <w:pPr>
        <w:ind w:left="720" w:hanging="360"/>
      </w:pPr>
      <w:rPr>
        <w:rFonts w:ascii="Arial" w:eastAsia="PMingLiU"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7D6C6FBC"/>
    <w:multiLevelType w:val="hybridMultilevel"/>
    <w:tmpl w:val="A900DBD8"/>
    <w:lvl w:ilvl="0" w:tplc="F75E6EAA">
      <w:start w:val="1"/>
      <w:numFmt w:val="decimal"/>
      <w:lvlText w:val="%1."/>
      <w:lvlJc w:val="left"/>
      <w:pPr>
        <w:ind w:left="360" w:hanging="360"/>
      </w:p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5" w15:restartNumberingAfterBreak="0">
    <w:nsid w:val="7FFD5013"/>
    <w:multiLevelType w:val="hybridMultilevel"/>
    <w:tmpl w:val="0EC055F4"/>
    <w:lvl w:ilvl="0" w:tplc="094E5B40">
      <w:start w:val="1"/>
      <w:numFmt w:val="decimal"/>
      <w:pStyle w:val="berschrift1"/>
      <w:lvlText w:val="%1"/>
      <w:lvlJc w:val="left"/>
      <w:pPr>
        <w:ind w:left="786"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5"/>
  </w:num>
  <w:num w:numId="5">
    <w:abstractNumId w:val="0"/>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1"/>
  </w:num>
  <w:num w:numId="35">
    <w:abstractNumId w:val="5"/>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isplayBackgroundShape/>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5E0F"/>
    <w:rsid w:val="00010824"/>
    <w:rsid w:val="000177A3"/>
    <w:rsid w:val="00024E3C"/>
    <w:rsid w:val="000366AB"/>
    <w:rsid w:val="00042372"/>
    <w:rsid w:val="00050DEE"/>
    <w:rsid w:val="00051160"/>
    <w:rsid w:val="00052218"/>
    <w:rsid w:val="00060495"/>
    <w:rsid w:val="00075FA8"/>
    <w:rsid w:val="00080179"/>
    <w:rsid w:val="000923D2"/>
    <w:rsid w:val="00096647"/>
    <w:rsid w:val="00097A4E"/>
    <w:rsid w:val="000B37C7"/>
    <w:rsid w:val="000B614F"/>
    <w:rsid w:val="000B6B82"/>
    <w:rsid w:val="000C1715"/>
    <w:rsid w:val="000C5408"/>
    <w:rsid w:val="000D52E5"/>
    <w:rsid w:val="000D7DBC"/>
    <w:rsid w:val="000E3548"/>
    <w:rsid w:val="000F0430"/>
    <w:rsid w:val="000F4E14"/>
    <w:rsid w:val="000F79EF"/>
    <w:rsid w:val="000F7A9F"/>
    <w:rsid w:val="0010338A"/>
    <w:rsid w:val="00105C00"/>
    <w:rsid w:val="001126A8"/>
    <w:rsid w:val="00117C2E"/>
    <w:rsid w:val="00120416"/>
    <w:rsid w:val="0012190A"/>
    <w:rsid w:val="001243ED"/>
    <w:rsid w:val="00131000"/>
    <w:rsid w:val="00136AA4"/>
    <w:rsid w:val="00136D87"/>
    <w:rsid w:val="00140CC4"/>
    <w:rsid w:val="00141EFA"/>
    <w:rsid w:val="00142BA6"/>
    <w:rsid w:val="00150D7D"/>
    <w:rsid w:val="00152272"/>
    <w:rsid w:val="001662C1"/>
    <w:rsid w:val="001744B3"/>
    <w:rsid w:val="00177C75"/>
    <w:rsid w:val="0018376F"/>
    <w:rsid w:val="00185F69"/>
    <w:rsid w:val="00194253"/>
    <w:rsid w:val="00194EE4"/>
    <w:rsid w:val="001970D6"/>
    <w:rsid w:val="001A4519"/>
    <w:rsid w:val="001A5C77"/>
    <w:rsid w:val="001B1F2B"/>
    <w:rsid w:val="001C0E62"/>
    <w:rsid w:val="001C5694"/>
    <w:rsid w:val="001C58B4"/>
    <w:rsid w:val="001E30E4"/>
    <w:rsid w:val="001E6D03"/>
    <w:rsid w:val="001F1C00"/>
    <w:rsid w:val="001F6F17"/>
    <w:rsid w:val="002002DC"/>
    <w:rsid w:val="00202146"/>
    <w:rsid w:val="00204688"/>
    <w:rsid w:val="00223A6B"/>
    <w:rsid w:val="00233008"/>
    <w:rsid w:val="00245CA3"/>
    <w:rsid w:val="00270862"/>
    <w:rsid w:val="00271D09"/>
    <w:rsid w:val="002805D8"/>
    <w:rsid w:val="002817D5"/>
    <w:rsid w:val="002A2664"/>
    <w:rsid w:val="002A2D58"/>
    <w:rsid w:val="002A5B3F"/>
    <w:rsid w:val="002A5F29"/>
    <w:rsid w:val="002B5B54"/>
    <w:rsid w:val="002C32D9"/>
    <w:rsid w:val="002D2E09"/>
    <w:rsid w:val="002E0606"/>
    <w:rsid w:val="002E1E09"/>
    <w:rsid w:val="002F513C"/>
    <w:rsid w:val="00307EA9"/>
    <w:rsid w:val="003141A7"/>
    <w:rsid w:val="00321CB7"/>
    <w:rsid w:val="00321E62"/>
    <w:rsid w:val="003263B4"/>
    <w:rsid w:val="00327FD1"/>
    <w:rsid w:val="00332834"/>
    <w:rsid w:val="003364AB"/>
    <w:rsid w:val="00337E18"/>
    <w:rsid w:val="00346CE3"/>
    <w:rsid w:val="0037441E"/>
    <w:rsid w:val="00382F06"/>
    <w:rsid w:val="003833E9"/>
    <w:rsid w:val="00391335"/>
    <w:rsid w:val="00396B9C"/>
    <w:rsid w:val="003A1CB6"/>
    <w:rsid w:val="003B0200"/>
    <w:rsid w:val="003B1616"/>
    <w:rsid w:val="003C14CD"/>
    <w:rsid w:val="003C54B9"/>
    <w:rsid w:val="003D208E"/>
    <w:rsid w:val="003E07E8"/>
    <w:rsid w:val="003E17D3"/>
    <w:rsid w:val="003E24F9"/>
    <w:rsid w:val="003E26E3"/>
    <w:rsid w:val="003E5E47"/>
    <w:rsid w:val="00402EEA"/>
    <w:rsid w:val="00403BD2"/>
    <w:rsid w:val="00412CFD"/>
    <w:rsid w:val="00426715"/>
    <w:rsid w:val="00436931"/>
    <w:rsid w:val="00440EE9"/>
    <w:rsid w:val="00443676"/>
    <w:rsid w:val="0044430B"/>
    <w:rsid w:val="00445F46"/>
    <w:rsid w:val="00447338"/>
    <w:rsid w:val="004516E8"/>
    <w:rsid w:val="004535ED"/>
    <w:rsid w:val="004546E7"/>
    <w:rsid w:val="00455CE6"/>
    <w:rsid w:val="00467B6A"/>
    <w:rsid w:val="00474570"/>
    <w:rsid w:val="00481B60"/>
    <w:rsid w:val="00481C9F"/>
    <w:rsid w:val="004A190E"/>
    <w:rsid w:val="004A6754"/>
    <w:rsid w:val="004C721D"/>
    <w:rsid w:val="004D386A"/>
    <w:rsid w:val="004D5E0F"/>
    <w:rsid w:val="004D70ED"/>
    <w:rsid w:val="004E5AC4"/>
    <w:rsid w:val="004E7459"/>
    <w:rsid w:val="004F7205"/>
    <w:rsid w:val="00503773"/>
    <w:rsid w:val="00513B9F"/>
    <w:rsid w:val="00525965"/>
    <w:rsid w:val="005303BF"/>
    <w:rsid w:val="00532374"/>
    <w:rsid w:val="005334BE"/>
    <w:rsid w:val="00533766"/>
    <w:rsid w:val="0055094C"/>
    <w:rsid w:val="0055543B"/>
    <w:rsid w:val="005565D6"/>
    <w:rsid w:val="00566C62"/>
    <w:rsid w:val="00567CE6"/>
    <w:rsid w:val="005739C3"/>
    <w:rsid w:val="00576CE9"/>
    <w:rsid w:val="00577083"/>
    <w:rsid w:val="00580937"/>
    <w:rsid w:val="00584902"/>
    <w:rsid w:val="00591103"/>
    <w:rsid w:val="00594D6B"/>
    <w:rsid w:val="005A571D"/>
    <w:rsid w:val="005A579F"/>
    <w:rsid w:val="005C6C85"/>
    <w:rsid w:val="005C70E0"/>
    <w:rsid w:val="005D4418"/>
    <w:rsid w:val="005D6840"/>
    <w:rsid w:val="005D75F4"/>
    <w:rsid w:val="005F0579"/>
    <w:rsid w:val="005F2DEC"/>
    <w:rsid w:val="00600482"/>
    <w:rsid w:val="00601F8E"/>
    <w:rsid w:val="0060548E"/>
    <w:rsid w:val="00611B55"/>
    <w:rsid w:val="00614D9E"/>
    <w:rsid w:val="00632F07"/>
    <w:rsid w:val="0064084C"/>
    <w:rsid w:val="006408BA"/>
    <w:rsid w:val="00646C83"/>
    <w:rsid w:val="00651642"/>
    <w:rsid w:val="0066011E"/>
    <w:rsid w:val="006669F7"/>
    <w:rsid w:val="006731A2"/>
    <w:rsid w:val="0067742D"/>
    <w:rsid w:val="006B2DB6"/>
    <w:rsid w:val="006B31E0"/>
    <w:rsid w:val="006C183F"/>
    <w:rsid w:val="006D2D3A"/>
    <w:rsid w:val="006D3EB5"/>
    <w:rsid w:val="006D5099"/>
    <w:rsid w:val="006D61B6"/>
    <w:rsid w:val="006E69A6"/>
    <w:rsid w:val="006F3A09"/>
    <w:rsid w:val="006F406F"/>
    <w:rsid w:val="00700137"/>
    <w:rsid w:val="00700BD8"/>
    <w:rsid w:val="0070153C"/>
    <w:rsid w:val="007112D3"/>
    <w:rsid w:val="007129E0"/>
    <w:rsid w:val="00712B9E"/>
    <w:rsid w:val="00714C14"/>
    <w:rsid w:val="007203B6"/>
    <w:rsid w:val="00725F0D"/>
    <w:rsid w:val="00727954"/>
    <w:rsid w:val="00727ADE"/>
    <w:rsid w:val="007359DF"/>
    <w:rsid w:val="0074198A"/>
    <w:rsid w:val="00742787"/>
    <w:rsid w:val="0074714F"/>
    <w:rsid w:val="0075057C"/>
    <w:rsid w:val="007520E9"/>
    <w:rsid w:val="007562DE"/>
    <w:rsid w:val="00757A17"/>
    <w:rsid w:val="00760CB8"/>
    <w:rsid w:val="0076121E"/>
    <w:rsid w:val="0076478A"/>
    <w:rsid w:val="00786A99"/>
    <w:rsid w:val="007A2532"/>
    <w:rsid w:val="007A2EB4"/>
    <w:rsid w:val="007A5FAC"/>
    <w:rsid w:val="007A6D76"/>
    <w:rsid w:val="007B1861"/>
    <w:rsid w:val="007B7991"/>
    <w:rsid w:val="007C19A2"/>
    <w:rsid w:val="007C2F7C"/>
    <w:rsid w:val="007C34BC"/>
    <w:rsid w:val="007C3B91"/>
    <w:rsid w:val="007C5B47"/>
    <w:rsid w:val="007D0959"/>
    <w:rsid w:val="007D292D"/>
    <w:rsid w:val="007D2B3B"/>
    <w:rsid w:val="007D2BF9"/>
    <w:rsid w:val="007D31FB"/>
    <w:rsid w:val="007D4E78"/>
    <w:rsid w:val="007E3406"/>
    <w:rsid w:val="007E3734"/>
    <w:rsid w:val="007F1291"/>
    <w:rsid w:val="007F4C16"/>
    <w:rsid w:val="007F6E72"/>
    <w:rsid w:val="00800DD6"/>
    <w:rsid w:val="0080298C"/>
    <w:rsid w:val="008071F5"/>
    <w:rsid w:val="00811407"/>
    <w:rsid w:val="00815A64"/>
    <w:rsid w:val="0082010F"/>
    <w:rsid w:val="00825A29"/>
    <w:rsid w:val="0083728D"/>
    <w:rsid w:val="0084116D"/>
    <w:rsid w:val="00842FC4"/>
    <w:rsid w:val="0084306F"/>
    <w:rsid w:val="00843F92"/>
    <w:rsid w:val="008507BC"/>
    <w:rsid w:val="00854AE6"/>
    <w:rsid w:val="00860E78"/>
    <w:rsid w:val="0086227D"/>
    <w:rsid w:val="00862315"/>
    <w:rsid w:val="00875632"/>
    <w:rsid w:val="00883D9B"/>
    <w:rsid w:val="00893F0A"/>
    <w:rsid w:val="0089447D"/>
    <w:rsid w:val="008A26F8"/>
    <w:rsid w:val="008A3F8B"/>
    <w:rsid w:val="008A580D"/>
    <w:rsid w:val="008B4147"/>
    <w:rsid w:val="008B7219"/>
    <w:rsid w:val="008C0334"/>
    <w:rsid w:val="008C6D35"/>
    <w:rsid w:val="008F237D"/>
    <w:rsid w:val="008F2578"/>
    <w:rsid w:val="008F4DCA"/>
    <w:rsid w:val="00913A81"/>
    <w:rsid w:val="009150DA"/>
    <w:rsid w:val="009158BE"/>
    <w:rsid w:val="0091650B"/>
    <w:rsid w:val="009457D7"/>
    <w:rsid w:val="009658C0"/>
    <w:rsid w:val="00972350"/>
    <w:rsid w:val="00975190"/>
    <w:rsid w:val="009807A0"/>
    <w:rsid w:val="0098592F"/>
    <w:rsid w:val="00991E15"/>
    <w:rsid w:val="009C3B79"/>
    <w:rsid w:val="009C450F"/>
    <w:rsid w:val="009C47DB"/>
    <w:rsid w:val="009C6A24"/>
    <w:rsid w:val="009E4105"/>
    <w:rsid w:val="009E4602"/>
    <w:rsid w:val="009F7B8E"/>
    <w:rsid w:val="00A0412E"/>
    <w:rsid w:val="00A15A44"/>
    <w:rsid w:val="00A2666C"/>
    <w:rsid w:val="00A33BB8"/>
    <w:rsid w:val="00A4056C"/>
    <w:rsid w:val="00A50B3A"/>
    <w:rsid w:val="00A50DEF"/>
    <w:rsid w:val="00A51472"/>
    <w:rsid w:val="00A53D0D"/>
    <w:rsid w:val="00A72CD3"/>
    <w:rsid w:val="00A75DBA"/>
    <w:rsid w:val="00A76133"/>
    <w:rsid w:val="00A87066"/>
    <w:rsid w:val="00A95BB5"/>
    <w:rsid w:val="00A95CCD"/>
    <w:rsid w:val="00AA3525"/>
    <w:rsid w:val="00AA4772"/>
    <w:rsid w:val="00AA4BC4"/>
    <w:rsid w:val="00AB4053"/>
    <w:rsid w:val="00AB6329"/>
    <w:rsid w:val="00AC5648"/>
    <w:rsid w:val="00AC7827"/>
    <w:rsid w:val="00AC7A92"/>
    <w:rsid w:val="00AE3528"/>
    <w:rsid w:val="00AE6BE7"/>
    <w:rsid w:val="00AF183F"/>
    <w:rsid w:val="00AF1DE9"/>
    <w:rsid w:val="00B00B05"/>
    <w:rsid w:val="00B010D4"/>
    <w:rsid w:val="00B03151"/>
    <w:rsid w:val="00B055D6"/>
    <w:rsid w:val="00B100F8"/>
    <w:rsid w:val="00B13B68"/>
    <w:rsid w:val="00B355F1"/>
    <w:rsid w:val="00B44FE4"/>
    <w:rsid w:val="00B5736F"/>
    <w:rsid w:val="00B62FB3"/>
    <w:rsid w:val="00B720DC"/>
    <w:rsid w:val="00B77564"/>
    <w:rsid w:val="00B81D00"/>
    <w:rsid w:val="00B8443C"/>
    <w:rsid w:val="00B856A5"/>
    <w:rsid w:val="00B90EFD"/>
    <w:rsid w:val="00B921EF"/>
    <w:rsid w:val="00BA6664"/>
    <w:rsid w:val="00BA6F7D"/>
    <w:rsid w:val="00BB6FE1"/>
    <w:rsid w:val="00BC1CE0"/>
    <w:rsid w:val="00BD4835"/>
    <w:rsid w:val="00BD6B30"/>
    <w:rsid w:val="00BE4799"/>
    <w:rsid w:val="00BE5F3A"/>
    <w:rsid w:val="00C01DB0"/>
    <w:rsid w:val="00C02371"/>
    <w:rsid w:val="00C062C3"/>
    <w:rsid w:val="00C07AA7"/>
    <w:rsid w:val="00C12224"/>
    <w:rsid w:val="00C36FF1"/>
    <w:rsid w:val="00C42CAC"/>
    <w:rsid w:val="00C444B1"/>
    <w:rsid w:val="00C458ED"/>
    <w:rsid w:val="00C8064B"/>
    <w:rsid w:val="00C80CA7"/>
    <w:rsid w:val="00C8255E"/>
    <w:rsid w:val="00CB0A79"/>
    <w:rsid w:val="00CB0EE9"/>
    <w:rsid w:val="00CB1DBA"/>
    <w:rsid w:val="00CB4132"/>
    <w:rsid w:val="00CC6C04"/>
    <w:rsid w:val="00CD2F83"/>
    <w:rsid w:val="00CD33BC"/>
    <w:rsid w:val="00CD3EA3"/>
    <w:rsid w:val="00CD479E"/>
    <w:rsid w:val="00CD765B"/>
    <w:rsid w:val="00CE2323"/>
    <w:rsid w:val="00CF19D5"/>
    <w:rsid w:val="00CF35AA"/>
    <w:rsid w:val="00CF7FD2"/>
    <w:rsid w:val="00D003E6"/>
    <w:rsid w:val="00D0067C"/>
    <w:rsid w:val="00D13425"/>
    <w:rsid w:val="00D23B03"/>
    <w:rsid w:val="00D3628B"/>
    <w:rsid w:val="00D54C0E"/>
    <w:rsid w:val="00D64E73"/>
    <w:rsid w:val="00D717B3"/>
    <w:rsid w:val="00D86C1B"/>
    <w:rsid w:val="00D92B78"/>
    <w:rsid w:val="00DA3B1D"/>
    <w:rsid w:val="00DA4B12"/>
    <w:rsid w:val="00DC1578"/>
    <w:rsid w:val="00DC4430"/>
    <w:rsid w:val="00DC522B"/>
    <w:rsid w:val="00DC73DF"/>
    <w:rsid w:val="00DD5AE5"/>
    <w:rsid w:val="00E105AF"/>
    <w:rsid w:val="00E1330F"/>
    <w:rsid w:val="00E1541C"/>
    <w:rsid w:val="00E17671"/>
    <w:rsid w:val="00E26C66"/>
    <w:rsid w:val="00E41BD1"/>
    <w:rsid w:val="00E47B69"/>
    <w:rsid w:val="00E52A4F"/>
    <w:rsid w:val="00E54562"/>
    <w:rsid w:val="00E57D00"/>
    <w:rsid w:val="00E6524C"/>
    <w:rsid w:val="00E65A76"/>
    <w:rsid w:val="00E7209C"/>
    <w:rsid w:val="00E721A3"/>
    <w:rsid w:val="00E83CF6"/>
    <w:rsid w:val="00EA0355"/>
    <w:rsid w:val="00EA03D8"/>
    <w:rsid w:val="00EA503D"/>
    <w:rsid w:val="00EA7114"/>
    <w:rsid w:val="00EA73CD"/>
    <w:rsid w:val="00EB1D13"/>
    <w:rsid w:val="00EB4AB6"/>
    <w:rsid w:val="00EB4FA6"/>
    <w:rsid w:val="00ED2D7F"/>
    <w:rsid w:val="00EF410E"/>
    <w:rsid w:val="00EF6618"/>
    <w:rsid w:val="00F049FF"/>
    <w:rsid w:val="00F126AB"/>
    <w:rsid w:val="00F13001"/>
    <w:rsid w:val="00F13D71"/>
    <w:rsid w:val="00F14040"/>
    <w:rsid w:val="00F2608F"/>
    <w:rsid w:val="00F27EE8"/>
    <w:rsid w:val="00F3503B"/>
    <w:rsid w:val="00F363E6"/>
    <w:rsid w:val="00F44E97"/>
    <w:rsid w:val="00F53518"/>
    <w:rsid w:val="00F53E9A"/>
    <w:rsid w:val="00F5505C"/>
    <w:rsid w:val="00F57DBA"/>
    <w:rsid w:val="00F60190"/>
    <w:rsid w:val="00F609F2"/>
    <w:rsid w:val="00F743A7"/>
    <w:rsid w:val="00F84FEC"/>
    <w:rsid w:val="00FA21B3"/>
    <w:rsid w:val="00FA41B4"/>
    <w:rsid w:val="00FB3FC2"/>
    <w:rsid w:val="00FB5F78"/>
    <w:rsid w:val="00FB728E"/>
    <w:rsid w:val="00FC1D57"/>
    <w:rsid w:val="00FC379E"/>
    <w:rsid w:val="00FD0B47"/>
    <w:rsid w:val="00FE02BC"/>
    <w:rsid w:val="00FE0410"/>
    <w:rsid w:val="00FE1A12"/>
    <w:rsid w:val="00FF0C12"/>
    <w:rsid w:val="00FF74AF"/>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EB1AA27"/>
  <w15:docId w15:val="{134CBF53-FBEA-6849-AC5C-DA2928BD8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de-CH" w:eastAsia="de-CH"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EB4FA6"/>
    <w:pPr>
      <w:spacing w:line="280" w:lineRule="atLeast"/>
    </w:pPr>
    <w:rPr>
      <w:rFonts w:ascii="Arial" w:hAnsi="Arial" w:cs="Arial"/>
      <w:lang w:eastAsia="zh-TW"/>
    </w:rPr>
  </w:style>
  <w:style w:type="paragraph" w:styleId="berschrift1">
    <w:name w:val="heading 1"/>
    <w:basedOn w:val="Standard"/>
    <w:next w:val="Standard"/>
    <w:qFormat/>
    <w:rsid w:val="005A571D"/>
    <w:pPr>
      <w:keepNext/>
      <w:numPr>
        <w:numId w:val="3"/>
      </w:numPr>
      <w:outlineLvl w:val="0"/>
    </w:pPr>
    <w:rPr>
      <w:b/>
      <w:bCs/>
      <w:kern w:val="32"/>
      <w:sz w:val="26"/>
    </w:rPr>
  </w:style>
  <w:style w:type="paragraph" w:styleId="berschrift2">
    <w:name w:val="heading 2"/>
    <w:basedOn w:val="Standard"/>
    <w:next w:val="Standard"/>
    <w:qFormat/>
    <w:rsid w:val="00FB3FC2"/>
    <w:pPr>
      <w:keepNext/>
      <w:outlineLvl w:val="1"/>
    </w:pPr>
    <w:rPr>
      <w:b/>
      <w:bCs/>
    </w:rPr>
  </w:style>
  <w:style w:type="paragraph" w:styleId="berschrift3">
    <w:name w:val="heading 3"/>
    <w:basedOn w:val="Standard"/>
    <w:next w:val="Standard"/>
    <w:qFormat/>
    <w:rsid w:val="00FB3FC2"/>
    <w:pPr>
      <w:keepNext/>
      <w:outlineLvl w:val="2"/>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140CC4"/>
    <w:pPr>
      <w:tabs>
        <w:tab w:val="center" w:pos="4536"/>
        <w:tab w:val="right" w:pos="9072"/>
      </w:tabs>
    </w:pPr>
  </w:style>
  <w:style w:type="paragraph" w:styleId="Fuzeile">
    <w:name w:val="footer"/>
    <w:basedOn w:val="Standard"/>
    <w:link w:val="FuzeileZchn"/>
    <w:rsid w:val="003D208E"/>
    <w:pPr>
      <w:tabs>
        <w:tab w:val="center" w:pos="4536"/>
        <w:tab w:val="right" w:pos="9072"/>
      </w:tabs>
      <w:spacing w:line="180" w:lineRule="exact"/>
    </w:pPr>
    <w:rPr>
      <w:sz w:val="15"/>
      <w:szCs w:val="15"/>
    </w:rPr>
  </w:style>
  <w:style w:type="table" w:styleId="Tabellenraster">
    <w:name w:val="Table Grid"/>
    <w:basedOn w:val="NormaleTabelle"/>
    <w:rsid w:val="00CE2323"/>
    <w:pPr>
      <w:spacing w:line="280" w:lineRule="atLeast"/>
    </w:pPr>
    <w:tblPr>
      <w:tblCellMar>
        <w:left w:w="0" w:type="dxa"/>
        <w:right w:w="0" w:type="dxa"/>
      </w:tblCellMar>
    </w:tblPr>
  </w:style>
  <w:style w:type="paragraph" w:customStyle="1" w:styleId="Universittseinheit">
    <w:name w:val="Universitätseinheit"/>
    <w:basedOn w:val="Standard"/>
    <w:rsid w:val="0084116D"/>
    <w:pPr>
      <w:spacing w:line="240" w:lineRule="exact"/>
    </w:pPr>
    <w:rPr>
      <w:b/>
      <w:bCs/>
    </w:rPr>
  </w:style>
  <w:style w:type="paragraph" w:customStyle="1" w:styleId="Absender">
    <w:name w:val="Absender"/>
    <w:basedOn w:val="Standard"/>
    <w:rsid w:val="0084116D"/>
    <w:pPr>
      <w:spacing w:line="180" w:lineRule="exact"/>
    </w:pPr>
    <w:rPr>
      <w:sz w:val="15"/>
      <w:szCs w:val="15"/>
    </w:rPr>
  </w:style>
  <w:style w:type="paragraph" w:customStyle="1" w:styleId="Betreff">
    <w:name w:val="Betreff"/>
    <w:basedOn w:val="Standard"/>
    <w:rsid w:val="003D208E"/>
    <w:rPr>
      <w:b/>
      <w:bCs/>
    </w:rPr>
  </w:style>
  <w:style w:type="paragraph" w:customStyle="1" w:styleId="Adresse">
    <w:name w:val="Adresse"/>
    <w:basedOn w:val="Standard"/>
    <w:rsid w:val="00F3503B"/>
    <w:pPr>
      <w:ind w:right="1985"/>
    </w:pPr>
  </w:style>
  <w:style w:type="paragraph" w:customStyle="1" w:styleId="Untereinheit">
    <w:name w:val="Untereinheit"/>
    <w:basedOn w:val="Universittseinheit"/>
    <w:rsid w:val="002A5F29"/>
    <w:rPr>
      <w:b w:val="0"/>
      <w:bCs w:val="0"/>
    </w:rPr>
  </w:style>
  <w:style w:type="paragraph" w:styleId="Listenabsatz">
    <w:name w:val="List Paragraph"/>
    <w:basedOn w:val="Standard"/>
    <w:uiPriority w:val="34"/>
    <w:qFormat/>
    <w:rsid w:val="00E65A76"/>
    <w:pPr>
      <w:ind w:left="720"/>
      <w:contextualSpacing/>
    </w:pPr>
  </w:style>
  <w:style w:type="character" w:styleId="Hyperlink">
    <w:name w:val="Hyperlink"/>
    <w:basedOn w:val="Absatz-Standardschriftart"/>
    <w:uiPriority w:val="99"/>
    <w:unhideWhenUsed/>
    <w:rsid w:val="00BE5F3A"/>
    <w:rPr>
      <w:color w:val="0000FF" w:themeColor="hyperlink"/>
      <w:u w:val="single"/>
    </w:rPr>
  </w:style>
  <w:style w:type="paragraph" w:styleId="Sprechblasentext">
    <w:name w:val="Balloon Text"/>
    <w:basedOn w:val="Standard"/>
    <w:link w:val="SprechblasentextZchn"/>
    <w:rsid w:val="00D23B03"/>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D23B03"/>
    <w:rPr>
      <w:rFonts w:ascii="Tahoma" w:hAnsi="Tahoma" w:cs="Tahoma"/>
      <w:sz w:val="16"/>
      <w:szCs w:val="16"/>
      <w:lang w:eastAsia="zh-TW"/>
    </w:rPr>
  </w:style>
  <w:style w:type="character" w:styleId="Kommentarzeichen">
    <w:name w:val="annotation reference"/>
    <w:basedOn w:val="Absatz-Standardschriftart"/>
    <w:rsid w:val="00577083"/>
    <w:rPr>
      <w:sz w:val="16"/>
      <w:szCs w:val="16"/>
    </w:rPr>
  </w:style>
  <w:style w:type="paragraph" w:styleId="Kommentartext">
    <w:name w:val="annotation text"/>
    <w:basedOn w:val="Standard"/>
    <w:link w:val="KommentartextZchn"/>
    <w:rsid w:val="00577083"/>
    <w:pPr>
      <w:spacing w:line="240" w:lineRule="auto"/>
    </w:pPr>
  </w:style>
  <w:style w:type="character" w:customStyle="1" w:styleId="KommentartextZchn">
    <w:name w:val="Kommentartext Zchn"/>
    <w:basedOn w:val="Absatz-Standardschriftart"/>
    <w:link w:val="Kommentartext"/>
    <w:rsid w:val="00577083"/>
    <w:rPr>
      <w:rFonts w:ascii="Arial" w:hAnsi="Arial" w:cs="Arial"/>
      <w:lang w:eastAsia="zh-TW"/>
    </w:rPr>
  </w:style>
  <w:style w:type="paragraph" w:styleId="Kommentarthema">
    <w:name w:val="annotation subject"/>
    <w:basedOn w:val="Kommentartext"/>
    <w:next w:val="Kommentartext"/>
    <w:link w:val="KommentarthemaZchn"/>
    <w:rsid w:val="00577083"/>
    <w:rPr>
      <w:b/>
      <w:bCs/>
    </w:rPr>
  </w:style>
  <w:style w:type="character" w:customStyle="1" w:styleId="KommentarthemaZchn">
    <w:name w:val="Kommentarthema Zchn"/>
    <w:basedOn w:val="KommentartextZchn"/>
    <w:link w:val="Kommentarthema"/>
    <w:rsid w:val="00577083"/>
    <w:rPr>
      <w:rFonts w:ascii="Arial" w:hAnsi="Arial" w:cs="Arial"/>
      <w:b/>
      <w:bCs/>
      <w:lang w:eastAsia="zh-TW"/>
    </w:rPr>
  </w:style>
  <w:style w:type="paragraph" w:customStyle="1" w:styleId="KBOB-Logo-Kopfzeile-Bild">
    <w:name w:val="KBOB-Logo-Kopfzeile-Bild"/>
    <w:basedOn w:val="Standard"/>
    <w:semiHidden/>
    <w:qFormat/>
    <w:rsid w:val="00757A17"/>
    <w:pPr>
      <w:spacing w:after="120" w:line="240" w:lineRule="auto"/>
      <w:ind w:left="5262"/>
    </w:pPr>
    <w:rPr>
      <w:rFonts w:ascii="Arial Narrow" w:eastAsia="Times New Roman" w:hAnsi="Arial Narrow" w:cs="Times New Roman"/>
      <w:noProof/>
      <w:sz w:val="15"/>
      <w:szCs w:val="16"/>
      <w:lang w:eastAsia="de-DE"/>
    </w:rPr>
  </w:style>
  <w:style w:type="character" w:styleId="Seitenzahl">
    <w:name w:val="page number"/>
    <w:basedOn w:val="Absatz-Standardschriftart"/>
    <w:rsid w:val="00757A17"/>
  </w:style>
  <w:style w:type="paragraph" w:customStyle="1" w:styleId="Fusszeilenabschluss">
    <w:name w:val="Fusszeilenabschluss"/>
    <w:basedOn w:val="KBOB-Logo-Kopfzeile-Bild"/>
    <w:semiHidden/>
    <w:qFormat/>
    <w:rsid w:val="00757A17"/>
    <w:pPr>
      <w:spacing w:after="0"/>
      <w:ind w:left="0"/>
    </w:pPr>
    <w:rPr>
      <w:rFonts w:ascii="Arial" w:hAnsi="Arial"/>
      <w:sz w:val="2"/>
      <w:lang w:eastAsia="de-CH"/>
    </w:rPr>
  </w:style>
  <w:style w:type="character" w:customStyle="1" w:styleId="KopfzeileZchn">
    <w:name w:val="Kopfzeile Zchn"/>
    <w:basedOn w:val="Absatz-Standardschriftart"/>
    <w:link w:val="Kopfzeile"/>
    <w:rsid w:val="00757A17"/>
    <w:rPr>
      <w:rFonts w:ascii="Arial" w:hAnsi="Arial" w:cs="Arial"/>
      <w:lang w:eastAsia="zh-TW"/>
    </w:rPr>
  </w:style>
  <w:style w:type="character" w:customStyle="1" w:styleId="FuzeileZchn">
    <w:name w:val="Fußzeile Zchn"/>
    <w:basedOn w:val="Absatz-Standardschriftart"/>
    <w:link w:val="Fuzeile"/>
    <w:rsid w:val="00757A17"/>
    <w:rPr>
      <w:rFonts w:ascii="Arial" w:hAnsi="Arial" w:cs="Arial"/>
      <w:sz w:val="15"/>
      <w:szCs w:val="15"/>
      <w:lang w:eastAsia="zh-TW"/>
    </w:rPr>
  </w:style>
  <w:style w:type="character" w:styleId="Fett">
    <w:name w:val="Strong"/>
    <w:uiPriority w:val="22"/>
    <w:qFormat/>
    <w:rsid w:val="00757A17"/>
    <w:rPr>
      <w:b/>
    </w:rPr>
  </w:style>
  <w:style w:type="character" w:customStyle="1" w:styleId="Formularfeld">
    <w:name w:val="Formularfeld"/>
    <w:basedOn w:val="Absatz-Standardschriftart"/>
    <w:uiPriority w:val="1"/>
    <w:qFormat/>
    <w:rsid w:val="002E1E09"/>
    <w:rPr>
      <w:u w:val="dotted" w:color="C00000"/>
    </w:rPr>
  </w:style>
  <w:style w:type="paragraph" w:styleId="berarbeitung">
    <w:name w:val="Revision"/>
    <w:hidden/>
    <w:uiPriority w:val="99"/>
    <w:semiHidden/>
    <w:rsid w:val="0044430B"/>
    <w:rPr>
      <w:rFonts w:ascii="Arial" w:hAnsi="Arial" w:cs="Arial"/>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797352">
      <w:bodyDiv w:val="1"/>
      <w:marLeft w:val="0"/>
      <w:marRight w:val="0"/>
      <w:marTop w:val="0"/>
      <w:marBottom w:val="0"/>
      <w:divBdr>
        <w:top w:val="none" w:sz="0" w:space="0" w:color="auto"/>
        <w:left w:val="none" w:sz="0" w:space="0" w:color="auto"/>
        <w:bottom w:val="none" w:sz="0" w:space="0" w:color="auto"/>
        <w:right w:val="none" w:sz="0" w:space="0" w:color="auto"/>
      </w:divBdr>
    </w:div>
    <w:div w:id="1091465377">
      <w:bodyDiv w:val="1"/>
      <w:marLeft w:val="0"/>
      <w:marRight w:val="0"/>
      <w:marTop w:val="0"/>
      <w:marBottom w:val="0"/>
      <w:divBdr>
        <w:top w:val="none" w:sz="0" w:space="0" w:color="auto"/>
        <w:left w:val="none" w:sz="0" w:space="0" w:color="auto"/>
        <w:bottom w:val="none" w:sz="0" w:space="0" w:color="auto"/>
        <w:right w:val="none" w:sz="0" w:space="0" w:color="auto"/>
      </w:divBdr>
    </w:div>
    <w:div w:id="1653287480">
      <w:bodyDiv w:val="1"/>
      <w:marLeft w:val="0"/>
      <w:marRight w:val="0"/>
      <w:marTop w:val="0"/>
      <w:marBottom w:val="0"/>
      <w:divBdr>
        <w:top w:val="none" w:sz="0" w:space="0" w:color="auto"/>
        <w:left w:val="none" w:sz="0" w:space="0" w:color="auto"/>
        <w:bottom w:val="none" w:sz="0" w:space="0" w:color="auto"/>
        <w:right w:val="none" w:sz="0" w:space="0" w:color="auto"/>
      </w:divBdr>
    </w:div>
    <w:div w:id="1982146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B:\Vorlagen_UZH_Office\UZH%20D%20Korrespondenz\uzh_brief_d.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9FBDE-B3A3-7C4A-9D2E-6EE760414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B:\Vorlagen_UZH_Office\UZH D Korrespondenz\uzh_brief_d.dot</Template>
  <TotalTime>0</TotalTime>
  <Pages>10</Pages>
  <Words>933</Words>
  <Characters>9194</Characters>
  <Application>Microsoft Office Word</Application>
  <DocSecurity>0</DocSecurity>
  <Lines>167</Lines>
  <Paragraphs>116</Paragraphs>
  <ScaleCrop>false</ScaleCrop>
  <HeadingPairs>
    <vt:vector size="2" baseType="variant">
      <vt:variant>
        <vt:lpstr>Titel</vt:lpstr>
      </vt:variant>
      <vt:variant>
        <vt:i4>1</vt:i4>
      </vt:variant>
    </vt:vector>
  </HeadingPairs>
  <TitlesOfParts>
    <vt:vector size="1" baseType="lpstr">
      <vt:lpstr>Brief</vt:lpstr>
    </vt:vector>
  </TitlesOfParts>
  <Company>Universität Zürich</Company>
  <LinksUpToDate>false</LinksUpToDate>
  <CharactersWithSpaces>10011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dc:title>
  <dc:subject/>
  <dc:creator>Philipp Glatt (pglatt)</dc:creator>
  <cp:keywords/>
  <dc:description>Vorlage uzh_brief_d MSO2003 v1 6.5.2010</dc:description>
  <cp:lastModifiedBy>Heinz Räz</cp:lastModifiedBy>
  <cp:revision>13</cp:revision>
  <cp:lastPrinted>2018-01-17T16:25:00Z</cp:lastPrinted>
  <dcterms:created xsi:type="dcterms:W3CDTF">2019-08-14T13:06:00Z</dcterms:created>
  <dcterms:modified xsi:type="dcterms:W3CDTF">2020-01-14T07:19:00Z</dcterms:modified>
</cp:coreProperties>
</file>